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D9B138">
      <w:pPr>
        <w:pStyle w:val="31"/>
        <w:jc w:val="center"/>
      </w:pPr>
      <w:r>
        <w:t>结题报告</w:t>
      </w:r>
    </w:p>
    <w:p w14:paraId="7F135C9E">
      <w:pPr>
        <w:pStyle w:val="26"/>
        <w:jc w:val="center"/>
        <w:rPr>
          <w:b/>
          <w:bCs/>
          <w:i w:val="0"/>
          <w:iCs w:val="0"/>
        </w:rPr>
      </w:pPr>
      <w:r>
        <w:rPr>
          <w:b/>
          <w:bCs/>
          <w:i w:val="0"/>
          <w:iCs w:val="0"/>
        </w:rPr>
        <w:t>戏马台前秋风起，回龙窝里汉风存</w:t>
      </w:r>
    </w:p>
    <w:p w14:paraId="4C12E9CF">
      <w:pPr>
        <w:pStyle w:val="26"/>
        <w:jc w:val="center"/>
        <w:rPr>
          <w:b/>
          <w:bCs/>
          <w:i w:val="0"/>
          <w:iCs w:val="0"/>
        </w:rPr>
      </w:pPr>
      <w:r>
        <w:rPr>
          <w:b/>
          <w:bCs/>
          <w:i w:val="0"/>
          <w:iCs w:val="0"/>
        </w:rPr>
        <w:t>——探寻徐州城市记忆中的楚汉文化遗韵</w:t>
      </w:r>
    </w:p>
    <w:p w14:paraId="69C71A50">
      <w:pPr>
        <w:spacing w:line="360" w:lineRule="auto"/>
        <w:ind w:firstLine="562" w:firstLineChars="201"/>
        <w:jc w:val="left"/>
        <w:outlineLvl w:val="1"/>
        <w:rPr>
          <w:rFonts w:hint="eastAsia" w:cs="Arial" w:asciiTheme="minorEastAsia" w:hAnsiTheme="minorEastAsia"/>
          <w:sz w:val="28"/>
          <w:szCs w:val="28"/>
        </w:rPr>
      </w:pPr>
      <w:bookmarkStart w:id="0" w:name="_GoBack"/>
      <w:r>
        <w:rPr>
          <w:rFonts w:hint="eastAsia" w:cs="Arial" w:asciiTheme="minorEastAsia" w:hAnsiTheme="minorEastAsia"/>
          <w:sz w:val="28"/>
          <w:szCs w:val="28"/>
        </w:rPr>
        <w:t>学校：中国矿业大学附属中学</w:t>
      </w:r>
    </w:p>
    <w:p w14:paraId="195DE070">
      <w:pPr>
        <w:spacing w:line="360" w:lineRule="auto"/>
        <w:ind w:firstLine="562" w:firstLineChars="201"/>
        <w:jc w:val="left"/>
        <w:outlineLvl w:val="1"/>
        <w:rPr>
          <w:rFonts w:hint="eastAsia" w:cs="Arial" w:asciiTheme="minorEastAsia" w:hAnsiTheme="minorEastAsia"/>
          <w:sz w:val="28"/>
          <w:szCs w:val="28"/>
        </w:rPr>
      </w:pPr>
      <w:r>
        <w:rPr>
          <w:rFonts w:hint="eastAsia" w:cs="Arial" w:asciiTheme="minorEastAsia" w:hAnsiTheme="minorEastAsia"/>
          <w:sz w:val="28"/>
          <w:szCs w:val="28"/>
        </w:rPr>
        <w:t>班级：初二（3）班</w:t>
      </w:r>
    </w:p>
    <w:p w14:paraId="48D40D4A">
      <w:pPr>
        <w:spacing w:after="120" w:line="360" w:lineRule="auto"/>
        <w:ind w:firstLine="560" w:firstLineChars="200"/>
        <w:jc w:val="left"/>
        <w:rPr>
          <w:rFonts w:hint="eastAsia" w:ascii="Times New Roman" w:hAnsi="Times New Roman" w:eastAsia="宋体"/>
          <w:sz w:val="24"/>
          <w:lang w:eastAsia="zh-CN"/>
        </w:rPr>
      </w:pPr>
      <w:r>
        <w:rPr>
          <w:rFonts w:hint="eastAsia" w:cs="Arial" w:asciiTheme="minorEastAsia" w:hAnsiTheme="minorEastAsia"/>
          <w:sz w:val="28"/>
          <w:szCs w:val="28"/>
        </w:rPr>
        <w:t>课题成员：</w:t>
      </w:r>
      <w:r>
        <w:rPr>
          <w:rFonts w:hint="eastAsia" w:ascii="Times New Roman" w:hAnsi="Times New Roman" w:eastAsia="宋体"/>
          <w:sz w:val="24"/>
          <w:lang w:eastAsia="zh-CN"/>
        </w:rPr>
        <w:t>曹朗旗</w:t>
      </w:r>
    </w:p>
    <w:p w14:paraId="01E0AECB">
      <w:pPr>
        <w:spacing w:after="120" w:line="360" w:lineRule="auto"/>
        <w:ind w:firstLine="480" w:firstLineChars="200"/>
        <w:jc w:val="left"/>
        <w:rPr>
          <w:rFonts w:hint="default" w:ascii="Times New Roman" w:hAnsi="Times New Roman" w:eastAsia="宋体"/>
          <w:sz w:val="24"/>
          <w:lang w:val="en-US" w:eastAsia="zh-CN"/>
        </w:rPr>
      </w:pPr>
      <w:r>
        <w:rPr>
          <w:rFonts w:hint="eastAsia" w:ascii="Times New Roman" w:hAnsi="Times New Roman" w:eastAsia="宋体"/>
          <w:sz w:val="24"/>
          <w:lang w:val="en-US" w:eastAsia="zh-CN"/>
        </w:rPr>
        <w:t>指导教师：韩书文</w:t>
      </w:r>
    </w:p>
    <w:bookmarkEnd w:id="0"/>
    <w:p w14:paraId="421D8B88">
      <w:pPr>
        <w:pStyle w:val="3"/>
      </w:pPr>
      <w:r>
        <w:t>一、课题概况</w:t>
      </w:r>
    </w:p>
    <w:p w14:paraId="39641514">
      <w:r>
        <w:t>本课题自2026年</w:t>
      </w:r>
      <w:r>
        <w:rPr>
          <w:rFonts w:hint="eastAsia"/>
          <w:lang w:val="en-US" w:eastAsia="zh-CN"/>
        </w:rPr>
        <w:t>2</w:t>
      </w:r>
      <w:r>
        <w:t>月初启动，历时6周。通过查阅文献、实地考察戏马台、回龙窝、龟山汉墓，访谈相关人士等方式，深入了解了徐州楚汉文化遗存的现状及其在当代的传承，完成了本次研究。</w:t>
      </w:r>
    </w:p>
    <w:p w14:paraId="529CCB4A">
      <w:pPr>
        <w:pStyle w:val="3"/>
      </w:pPr>
      <w:r>
        <w:t>二、研究发现与结论</w:t>
      </w:r>
    </w:p>
    <w:p w14:paraId="4C4847F6">
      <w:pPr>
        <w:pStyle w:val="4"/>
      </w:pPr>
      <w:r>
        <w:t>（一）戏马台：一座高台，千载"英雄气"</w:t>
      </w:r>
    </w:p>
    <w:p w14:paraId="21297AF2">
      <w:r>
        <w:t>戏马台是徐州现存最古老的楚汉文化遗存之一。通过考察，我发现：</w:t>
      </w:r>
    </w:p>
    <w:p w14:paraId="05549AE7">
      <w:r>
        <w:t>1．项羽在徐州的印记是深刻的。虽然项羽在徐州定都只有短短几年 （前206年﹣前202年），但他筑台戏马、操练士兵的传说，历经两千多年依然流传。这说明，真正有影响力的历史人物，不会被时间遗忘。</w:t>
      </w:r>
    </w:p>
    <w:p w14:paraId="186875C0">
      <w:r>
        <w:t>2．徐州人对项羽的感情是复杂的。在史书中，项羽刚愎自用、最终败亡；但在徐州民间，人们更愿意记住他的勇猛、他的真性情、他与虞姬的悲壮爱情。一位受访者说："项羽是条真汉子，咱徐州人就佩服这样的！"这种民间记忆，让项羽的形象更加丰满、更有温度。</w:t>
      </w:r>
    </w:p>
    <w:p w14:paraId="67E92C64">
      <w:r>
        <w:t>3．戏马台不仅是景点，更是精神地标。站在戏马台上俯瞰徐州，仿佛能听到两千多年前的战马嘶鸣。这种穿越时空的"在场感"，是任何书本都无法替代的。</w:t>
      </w:r>
    </w:p>
    <w:p w14:paraId="30D02FAF">
      <w:pPr>
        <w:pStyle w:val="4"/>
      </w:pPr>
      <w:r>
        <w:t>（二）龟山汉墓：一座地宫，无声"工匠魂"</w:t>
      </w:r>
    </w:p>
    <w:p w14:paraId="0244D3CE">
      <w:r>
        <w:t>如果说戏马台是地上的历史，那么龟山汉墓就是地下的宝藏。通过考察，我发现：</w:t>
      </w:r>
    </w:p>
    <w:p w14:paraId="303C356E">
      <w:r>
        <w:t>1．汉代工匠的智慧令人震撼。龟山汉墓的甬道精度极高，两条平行甬道的最大误差仅5毫米，且至今无法解释当时是如何测量的。墓室内的排水系统设计科学，历经两千年依然能够排水。这些"技术奇迹"证明，汉代人的科技水平远超我们的想象。</w:t>
      </w:r>
    </w:p>
    <w:p w14:paraId="05D64644">
      <w:r>
        <w:t>2．汉代"事死如事生"的观念在这里得到充分体现。墓室里有厨房、厕所、歌舞厅，楚王希望在死后也能享受生前的奢华。这种"视死如视生"的观念，是汉代文化的核心特征之</w:t>
      </w:r>
    </w:p>
    <w:p w14:paraId="5019708F">
      <w:r>
        <w:t>3．龟山汉墓连接着刘邦的后代。墓主刘注是刘邦弟弟刘交的后人，因此这里虽然不是刘邦的直接遗迹，却是汉文化在徐州延续的实物见证。它让我意识到，汉朝在徐州的影响是持续数百年的，不仅仅只有刘邦、项羽那一个瞬间。</w:t>
      </w:r>
    </w:p>
    <w:p w14:paraId="367CE9FF">
      <w:r>
        <w:t>4．未解之谜让历史更有魅力。龟山汉墓至今仍有多个未解之谜：甬道如何测量？塞石如何运输？墓室为何有回声？这些谜团吸引着一代代人去探索，也让这座千年地宫始终充满神秘感。</w:t>
      </w:r>
    </w:p>
    <w:p w14:paraId="22E3ADB6">
      <w:pPr>
        <w:pStyle w:val="4"/>
      </w:pPr>
      <w:r>
        <w:t>（三）回龙窝：一条老街，满城"烟火气"</w:t>
      </w:r>
    </w:p>
    <w:p w14:paraId="221E7C5B">
      <w:r>
        <w:t>回龙窝作为徐州历史文化街区的代表，在传承汉文化方面做了很多有益的探索：</w:t>
      </w:r>
    </w:p>
    <w:p w14:paraId="0F9CF2E3">
      <w:r>
        <w:t>1."汉风"无处不在，但需要"发现的眼睛"。回龙窝并没有刻意营造"汉文化主题公</w:t>
      </w:r>
    </w:p>
    <w:p w14:paraId="5F524040">
      <w:r>
        <w:t>园"，而是把汉画像石、汉代纹样、汉代地名等元素巧妙地融入街区设计。从墙面上的画像石拓片，到地面上嵌着的汉代纹样铜牌，这些细节需要用心观察才能发现。</w:t>
      </w:r>
    </w:p>
    <w:p w14:paraId="6747F2EC">
      <w:r>
        <w:t>2．传统与现代可以"和谐共生"。回龙窝里既有汉砖拓印这样的传统手作体验，也有新潮的咖啡馆、文创店。古老的文化没有变成"博物馆里的陈列品"，而是走进了年轻人的生活。我看到很多穿着汉服的年轻人在这里拍照，这就是文化活态传承的最好证明。</w:t>
      </w:r>
    </w:p>
    <w:p w14:paraId="59F2E93E">
      <w:r>
        <w:t>3．汉文化通过"非遗"形式在延续。回龙窝里的剪纸艺人，剪出"霸王别姬"的故事；手作店里卖着汉代瓦当的复制品。这些非遗项目，让汉文化不再是遥远的过去，而是触手可及的现在。</w:t>
      </w:r>
    </w:p>
    <w:p w14:paraId="7667E6CA">
      <w:pPr>
        <w:pStyle w:val="4"/>
      </w:pPr>
      <w:r>
        <w:t>（四）三点一线：徐州楚汉文化的立体呈现</w:t>
      </w:r>
    </w:p>
    <w:p w14:paraId="28C01307">
      <w:r>
        <w:t>通过对比三处遗存，我发现它们恰好构成了徐州楚汉文化的三个维度：</w:t>
      </w:r>
    </w:p>
    <w:tbl>
      <w:tblPr>
        <w:tblStyle w:val="3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2160"/>
        <w:gridCol w:w="2160"/>
        <w:gridCol w:w="2160"/>
      </w:tblGrid>
      <w:tr w14:paraId="0F6F5A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1732AAE1">
            <w:r>
              <w:t>地点</w:t>
            </w:r>
          </w:p>
        </w:tc>
        <w:tc>
          <w:tcPr>
            <w:tcW w:w="2160" w:type="dxa"/>
          </w:tcPr>
          <w:p w14:paraId="50D82EB5">
            <w:r>
              <w:t>维度</w:t>
            </w:r>
          </w:p>
        </w:tc>
        <w:tc>
          <w:tcPr>
            <w:tcW w:w="2160" w:type="dxa"/>
          </w:tcPr>
          <w:p w14:paraId="6198945B">
            <w:r>
              <w:t>核心</w:t>
            </w:r>
          </w:p>
        </w:tc>
        <w:tc>
          <w:tcPr>
            <w:tcW w:w="2160" w:type="dxa"/>
          </w:tcPr>
          <w:p w14:paraId="028581E2">
            <w:r>
              <w:t>关键词</w:t>
            </w:r>
          </w:p>
        </w:tc>
      </w:tr>
      <w:tr w14:paraId="22ACDE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3BF8ABA0">
            <w:r>
              <w:t>戏马台</w:t>
            </w:r>
          </w:p>
        </w:tc>
        <w:tc>
          <w:tcPr>
            <w:tcW w:w="2160" w:type="dxa"/>
          </w:tcPr>
          <w:p w14:paraId="20ECFCE4">
            <w:r>
              <w:t>时间维度（楚汉相争）</w:t>
            </w:r>
          </w:p>
        </w:tc>
        <w:tc>
          <w:tcPr>
            <w:tcW w:w="2160" w:type="dxa"/>
          </w:tcPr>
          <w:p w14:paraId="270C4A06">
            <w:r>
              <w:t>项羽的英雄传奇</w:t>
            </w:r>
          </w:p>
        </w:tc>
        <w:tc>
          <w:tcPr>
            <w:tcW w:w="2160" w:type="dxa"/>
          </w:tcPr>
          <w:p w14:paraId="5B39466C">
            <w:r>
              <w:t>地上、英雄、悲壮</w:t>
            </w:r>
          </w:p>
        </w:tc>
      </w:tr>
      <w:tr w14:paraId="5C57EA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4BE2E9EF">
            <w:r>
              <w:t>龟山汉墓</w:t>
            </w:r>
          </w:p>
        </w:tc>
        <w:tc>
          <w:tcPr>
            <w:tcW w:w="2160" w:type="dxa"/>
          </w:tcPr>
          <w:p w14:paraId="0E5E3FC6">
            <w:r>
              <w:t>空间维度（地下世界）</w:t>
            </w:r>
          </w:p>
        </w:tc>
        <w:tc>
          <w:tcPr>
            <w:tcW w:w="2160" w:type="dxa"/>
          </w:tcPr>
          <w:p w14:paraId="4922B132">
            <w:r>
              <w:t>汉代工匠的智慧</w:t>
            </w:r>
          </w:p>
        </w:tc>
        <w:tc>
          <w:tcPr>
            <w:tcW w:w="2160" w:type="dxa"/>
          </w:tcPr>
          <w:p w14:paraId="7CB6516E">
            <w:r>
              <w:t>地下、工匠、奇迹</w:t>
            </w:r>
          </w:p>
        </w:tc>
      </w:tr>
      <w:tr w14:paraId="6CE414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74497358">
            <w:r>
              <w:t>回龙窝</w:t>
            </w:r>
          </w:p>
        </w:tc>
        <w:tc>
          <w:tcPr>
            <w:tcW w:w="2160" w:type="dxa"/>
          </w:tcPr>
          <w:p w14:paraId="317DF32A">
            <w:r>
              <w:t>生活维度（当代传承）</w:t>
            </w:r>
          </w:p>
        </w:tc>
        <w:tc>
          <w:tcPr>
            <w:tcW w:w="2160" w:type="dxa"/>
          </w:tcPr>
          <w:p w14:paraId="546E41B7">
            <w:r>
              <w:t>汉风在今天的延续</w:t>
            </w:r>
          </w:p>
        </w:tc>
        <w:tc>
          <w:tcPr>
            <w:tcW w:w="2160" w:type="dxa"/>
          </w:tcPr>
          <w:p w14:paraId="5B5F91AE">
            <w:r>
              <w:t>生活、传承、烟火</w:t>
            </w:r>
          </w:p>
        </w:tc>
      </w:tr>
    </w:tbl>
    <w:p w14:paraId="5E0F04D3">
      <w:r>
        <w:t>通过对比三处遗存，我发现它们恰好构成了徐州楚汉文化的三个维度：</w:t>
      </w:r>
    </w:p>
    <w:p w14:paraId="7B910E9B">
      <w:r>
        <w:t>这三者叠加在一起，才是一个完整的徐州一一既有地上的英雄气，也有地下的工匠魂，更有生活在当下的烟火人间。</w:t>
      </w:r>
    </w:p>
    <w:p w14:paraId="1CEF7349">
      <w:pPr>
        <w:pStyle w:val="4"/>
      </w:pPr>
      <w:r>
        <w:t>（五）刘邦与项羽：两位英雄，一种乡情</w:t>
      </w:r>
    </w:p>
    <w:p w14:paraId="6BB87BFE">
      <w:r>
        <w:t>通过研究，我认识到：</w:t>
      </w:r>
    </w:p>
    <w:p w14:paraId="1CDB02B2">
      <w:r>
        <w:t>1．徐州人同时"拥有"刘邦和项羽，这是一种独特的文化财富。刘邦代表"成功"，项羽代表"悲壮"；刘邦代表"政治智慧"，项羽代表"英雄气概"。两者互补，构成了徐州人性格中既豪爽又重情的特质。</w:t>
      </w:r>
    </w:p>
    <w:p w14:paraId="3A5EB598">
      <w:r>
        <w:t>2．民间记忆与史书记载并不完全重合。在《史记》中，司马迁对项羽既有赞赏也有批评；但在徐州民间，项羽的形象更加"高大上"。这种差异说明，历史不仅存在于书本中，更活在老百姓的口耳相传里。</w:t>
      </w:r>
    </w:p>
    <w:p w14:paraId="6C125A4E">
      <w:pPr>
        <w:pStyle w:val="3"/>
      </w:pPr>
      <w:r>
        <w:t>三、研究收获与感悟</w:t>
      </w:r>
    </w:p>
    <w:p w14:paraId="4C66EFA1">
      <w:r>
        <w:t>1. 历史就在身边，只是需要"看见"</w:t>
      </w:r>
      <w:r>
        <w:br w:type="textWrapping"/>
      </w:r>
      <w:r>
        <w:t>这次研究让我明白，所谓"历史文化"，不是遥不可及的古董，而是就在我们每天走过的地方、吃过的食物、听过的故事里。戏马台我去过很多次，但从没像这次一样用心感受；回龙窝我逛过很多遍，但从没像这次一样仔细发现；龟山汉墓我早就听说过，却从没真正走进去。原来，"看见"是需要学习的。</w:t>
      </w:r>
    </w:p>
    <w:p w14:paraId="4A3C9C58">
      <w:r>
        <w:t>2．家乡需要"重新认识"</w:t>
      </w:r>
      <w:r>
        <w:br w:type="textWrapping"/>
      </w:r>
      <w:r>
        <w:t>生在徐州、长在徐州，我一直觉得自己很了解家乡。但通过这次研究，我才发现自己对家乡的认识多么肤浅。这座我生活了十四年的城市，其实是一本厚重的书，而我刚刚翻开扉页。</w:t>
      </w:r>
    </w:p>
    <w:p w14:paraId="201FB40B">
      <w:r>
        <w:t>3．传承文化，少年有责</w:t>
      </w:r>
      <w:r>
        <w:br w:type="textWrapping"/>
      </w:r>
      <w:r>
        <w:t>以前觉得"文化传承"是大人的事，是专家的事。现在明白了，作为徐州的孩子，我们可以用自己的方式传承家乡文化﹣﹣比如画一张文化地图让同学按图索骥，比如把家乡的故事讲给外地朋友听，比如用心记住那些即将消失的老手艺、老传说。</w:t>
      </w:r>
    </w:p>
    <w:p w14:paraId="0F9CE302">
      <w:pPr>
        <w:pStyle w:val="3"/>
      </w:pPr>
      <w:r>
        <w:t>四、创新点与特色</w:t>
      </w:r>
    </w:p>
    <w:p w14:paraId="4C5C973F">
      <w:r>
        <w:rPr>
          <w:rFonts w:hint="eastAsia"/>
          <w:lang w:val="en-US" w:eastAsia="zh-CN"/>
        </w:rPr>
        <w:t>1</w:t>
      </w:r>
      <w:r>
        <w:t>．制作"汉风寻宝清单"：针对回龙窝设计了一份"寻宝清单"，列出"找一处汉画像石""找一枚汉代纹样铜牌""找一件汉文化文创产品""找一位穿汉服的游客"等任务，让逛回龙窝变成一场文化探索游戏。</w:t>
      </w:r>
    </w:p>
    <w:p w14:paraId="1F91EB13">
      <w:r>
        <w:rPr>
          <w:rFonts w:hint="eastAsia"/>
          <w:lang w:val="en-US" w:eastAsia="zh-CN"/>
        </w:rPr>
        <w:t>2</w:t>
      </w:r>
      <w:r>
        <w:t>．制作"三地对比卡"：把戏马台、龟山汉墓、回龙窝的对比表格印成小卡片，让同学一眼看懂三处遗存的特点。</w:t>
      </w:r>
    </w:p>
    <w:p w14:paraId="09524736">
      <w:pPr>
        <w:pStyle w:val="3"/>
      </w:pPr>
      <w:r>
        <w:t>五、不足与展望</w:t>
      </w:r>
    </w:p>
    <w:p w14:paraId="14EE323B">
      <w:r>
        <w:t>不足之处：</w:t>
      </w:r>
    </w:p>
    <w:p w14:paraId="0923BDC1">
      <w:r>
        <w:t>1．由于时间有限，没能去沛县刘邦故里实地考察，只能通过资料了解，略有遗憾。</w:t>
      </w:r>
    </w:p>
    <w:p w14:paraId="674EAEEF">
      <w:r>
        <w:t>2．访谈人数较少，如果能采访到龟山汉墓的考古专家或文旅局工作人员，可能会有更深入的发现。</w:t>
      </w:r>
    </w:p>
    <w:p w14:paraId="4FB8267C">
      <w:r>
        <w:t>3．龟山汉墓的很多专业问题（如甬道精度的测量方法）至今仍是未解之谜，我无法给出答案，只能呈现现象。</w:t>
      </w:r>
    </w:p>
    <w:p w14:paraId="5D9E3D08">
      <w:r>
        <w:t>未来展望：</w:t>
      </w:r>
    </w:p>
    <w:p w14:paraId="2F57F074">
      <w:r>
        <w:t>1．暑假期间，我计划去沛县歌风台、汉皇祖陵实地走访，补上这一课。</w:t>
      </w:r>
    </w:p>
    <w:p w14:paraId="67CEDF6E">
      <w:r>
        <w:t>2．想把"汉风寻宝清单"印成小卡片，放在回龙窝的游客中心，让更多游客参与进来。</w:t>
      </w:r>
    </w:p>
    <w:p w14:paraId="4D82855B">
      <w:r>
        <w:t>3．建议学校组织一次"行走徐州．寻访汉风"的研学活动，把戏马台、回龙窝、龟山汉墓串联起来，让更多同学像我一样，走进历史、发现家乡。</w:t>
      </w:r>
    </w:p>
    <w:sectPr>
      <w:footerReference r:id="rId5" w:type="default"/>
      <w:pgSz w:w="12240" w:h="15840"/>
      <w:pgMar w:top="1440" w:right="1800" w:bottom="1440" w:left="1800" w:header="720" w:footer="400" w:gutter="0"/>
      <w:pgNumType w:fmt="decimal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ＭＳ 明朝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鸿蒙黑体">
    <w:altName w:val="黑体"/>
    <w:panose1 w:val="00000500000000000000"/>
    <w:charset w:val="86"/>
    <w:family w:val="auto"/>
    <w:pitch w:val="default"/>
    <w:sig w:usb0="00000000" w:usb1="00000000" w:usb2="00000016" w:usb3="00000000" w:csb0="00040001" w:csb1="00000000"/>
  </w:font>
  <w:font w:name="ＭＳ 明朝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Courier">
    <w:altName w:val="DejaVu Math TeX Gyre"/>
    <w:panose1 w:val="02000500000000000000"/>
    <w:charset w:val="00"/>
    <w:family w:val="auto"/>
    <w:pitch w:val="default"/>
    <w:sig w:usb0="00000000" w:usb1="00000000" w:usb2="00000000" w:usb3="00000000" w:csb0="00000001" w:csb1="00000000"/>
  </w:font>
  <w:font w:name="DejaVu Math TeX Gyre">
    <w:panose1 w:val="02000503000000000000"/>
    <w:charset w:val="00"/>
    <w:family w:val="auto"/>
    <w:pitch w:val="default"/>
    <w:sig w:usb0="A10000EF" w:usb1="4201F9EE" w:usb2="02000000" w:usb3="00000000" w:csb0="60000193" w:csb1="0DD40000"/>
  </w:font>
  <w:font w:name="ＭＳ 明朝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6B2D62E">
    <w:pPr>
      <w:pStyle w:val="24"/>
      <w:rPr>
        <w:rFonts w:ascii="宋体" w:hAnsi="宋体"/>
        <w:sz w:val="20"/>
      </w:rPr>
    </w:pPr>
    <w:r>
      <w:rPr>
        <w:sz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8F90CC9">
                          <w:pPr>
                            <w:pStyle w:val="2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8F90CC9">
                    <w:pPr>
                      <w:pStyle w:val="2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360" w:lineRule="auto"/>
      </w:pPr>
      <w:r>
        <w:separator/>
      </w:r>
    </w:p>
  </w:footnote>
  <w:footnote w:type="continuationSeparator" w:id="1">
    <w:p>
      <w:pPr>
        <w:spacing w:before="0" w:after="0" w:line="36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E"/>
    <w:multiLevelType w:val="singleLevel"/>
    <w:tmpl w:val="FFFFFF7E"/>
    <w:lvl w:ilvl="0" w:tentative="0">
      <w:start w:val="1"/>
      <w:numFmt w:val="decimal"/>
      <w:pStyle w:val="20"/>
      <w:lvlText w:val="%1."/>
      <w:lvlJc w:val="left"/>
      <w:pPr>
        <w:tabs>
          <w:tab w:val="left" w:pos="1080"/>
        </w:tabs>
        <w:ind w:left="1080" w:hanging="360"/>
      </w:pPr>
    </w:lvl>
  </w:abstractNum>
  <w:abstractNum w:abstractNumId="1">
    <w:nsid w:val="FFFFFF7F"/>
    <w:multiLevelType w:val="singleLevel"/>
    <w:tmpl w:val="FFFFFF7F"/>
    <w:lvl w:ilvl="0" w:tentative="0">
      <w:start w:val="1"/>
      <w:numFmt w:val="decimal"/>
      <w:pStyle w:val="13"/>
      <w:lvlText w:val="%1."/>
      <w:lvlJc w:val="left"/>
      <w:pPr>
        <w:tabs>
          <w:tab w:val="left" w:pos="720"/>
        </w:tabs>
        <w:ind w:left="720" w:hanging="360"/>
      </w:pPr>
    </w:lvl>
  </w:abstractNum>
  <w:abstractNum w:abstractNumId="2">
    <w:nsid w:val="FFFFFF82"/>
    <w:multiLevelType w:val="singleLevel"/>
    <w:tmpl w:val="FFFFFF82"/>
    <w:lvl w:ilvl="0" w:tentative="0">
      <w:start w:val="1"/>
      <w:numFmt w:val="bullet"/>
      <w:pStyle w:val="18"/>
      <w:lvlText w:val=""/>
      <w:lvlJc w:val="left"/>
      <w:pPr>
        <w:tabs>
          <w:tab w:val="left" w:pos="1080"/>
        </w:tabs>
        <w:ind w:left="1080" w:hanging="360"/>
      </w:pPr>
      <w:rPr>
        <w:rFonts w:hint="default" w:ascii="Symbol" w:hAnsi="Symbol"/>
      </w:rPr>
    </w:lvl>
  </w:abstractNum>
  <w:abstractNum w:abstractNumId="3">
    <w:nsid w:val="FFFFFF83"/>
    <w:multiLevelType w:val="singleLevel"/>
    <w:tmpl w:val="FFFFFF83"/>
    <w:lvl w:ilvl="0" w:tentative="0">
      <w:start w:val="1"/>
      <w:numFmt w:val="bullet"/>
      <w:pStyle w:val="23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</w:rPr>
    </w:lvl>
  </w:abstractNum>
  <w:abstractNum w:abstractNumId="4">
    <w:nsid w:val="FFFFFF88"/>
    <w:multiLevelType w:val="singleLevel"/>
    <w:tmpl w:val="FFFFFF88"/>
    <w:lvl w:ilvl="0" w:tentative="0">
      <w:start w:val="1"/>
      <w:numFmt w:val="decimal"/>
      <w:pStyle w:val="14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5">
    <w:nsid w:val="FFFFFF89"/>
    <w:multiLevelType w:val="singleLevel"/>
    <w:tmpl w:val="FFFFFF89"/>
    <w:lvl w:ilvl="0" w:tentative="0">
      <w:start w:val="1"/>
      <w:numFmt w:val="bullet"/>
      <w:pStyle w:val="16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8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  <w:rsid w:val="126116DE"/>
    <w:rsid w:val="F1762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14:defaultImageDpi w14:val="300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qFormat="1" w:uiPriority="99" w:semiHidden="0" w:name="macro"/>
    <w:lsdException w:uiPriority="99" w:name="toa heading"/>
    <w:lsdException w:qFormat="1" w:uiPriority="99" w:semiHidden="0" w:name="List"/>
    <w:lsdException w:qFormat="1" w:uiPriority="99" w:semiHidden="0" w:name="List Bullet"/>
    <w:lsdException w:qFormat="1" w:uiPriority="99" w:semiHidden="0" w:name="List Number"/>
    <w:lsdException w:qFormat="1" w:uiPriority="99" w:semiHidden="0" w:name="List 2"/>
    <w:lsdException w:qFormat="1" w:uiPriority="99" w:semiHidden="0" w:name="List 3"/>
    <w:lsdException w:uiPriority="99" w:name="List 4"/>
    <w:lsdException w:uiPriority="99" w:name="List 5"/>
    <w:lsdException w:qFormat="1" w:uiPriority="99" w:semiHidden="0" w:name="List Bullet 2"/>
    <w:lsdException w:qFormat="1" w:uiPriority="99" w:semiHidden="0" w:name="List Bullet 3"/>
    <w:lsdException w:uiPriority="99" w:name="List Bullet 4"/>
    <w:lsdException w:uiPriority="99" w:name="List Bullet 5"/>
    <w:lsdException w:qFormat="1" w:uiPriority="99" w:semiHidden="0" w:name="List Number 2"/>
    <w:lsdException w:qFormat="1" w:uiPriority="99" w:semiHidden="0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semiHidden="0" w:name="Body Text"/>
    <w:lsdException w:uiPriority="99" w:name="Body Text Indent"/>
    <w:lsdException w:qFormat="1" w:uiPriority="99" w:semiHidden="0" w:name="List Continue"/>
    <w:lsdException w:qFormat="1" w:uiPriority="99" w:semiHidden="0" w:name="List Continue 2"/>
    <w:lsdException w:qFormat="1" w:uiPriority="99" w:semiHidden="0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qFormat="1" w:uiPriority="99" w:semiHidden="0" w:name="Body Text 2"/>
    <w:lsdException w:qFormat="1" w:uiPriority="99" w:semiHidden="0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qFormat="1" w:unhideWhenUsed="0" w:uiPriority="61" w:semiHidden="0" w:name="Light List"/>
    <w:lsdException w:qFormat="1" w:unhideWhenUsed="0" w:uiPriority="62" w:semiHidden="0" w:name="Light Grid"/>
    <w:lsdException w:qFormat="1" w:unhideWhenUsed="0" w:uiPriority="63" w:semiHidden="0" w:name="Medium Shading 1"/>
    <w:lsdException w:qFormat="1" w:unhideWhenUsed="0" w:uiPriority="64" w:semiHidden="0" w:name="Medium Shading 2"/>
    <w:lsdException w:qFormat="1" w:unhideWhenUsed="0" w:uiPriority="65" w:semiHidden="0" w:name="Medium List 1"/>
    <w:lsdException w:qFormat="1" w:unhideWhenUsed="0" w:uiPriority="66" w:semiHidden="0" w:name="Medium List 2"/>
    <w:lsdException w:qFormat="1" w:unhideWhenUsed="0" w:uiPriority="67" w:semiHidden="0" w:name="Medium Grid 1"/>
    <w:lsdException w:qFormat="1" w:unhideWhenUsed="0" w:uiPriority="68" w:semiHidden="0" w:name="Medium Grid 2"/>
    <w:lsdException w:unhideWhenUsed="0" w:uiPriority="69" w:semiHidden="0" w:name="Medium Grid 3"/>
    <w:lsdException w:qFormat="1" w:unhideWhenUsed="0" w:uiPriority="70" w:semiHidden="0" w:name="Dark List"/>
    <w:lsdException w:qFormat="1" w:unhideWhenUsed="0" w:uiPriority="71" w:semiHidden="0" w:name="Colorful Shading"/>
    <w:lsdException w:qFormat="1" w:unhideWhenUsed="0" w:uiPriority="72" w:semiHidden="0" w:name="Colorful List"/>
    <w:lsdException w:qFormat="1" w:unhideWhenUsed="0" w:uiPriority="73" w:semiHidden="0" w:name="Colorful Grid"/>
    <w:lsdException w:qFormat="1" w:unhideWhenUsed="0" w:uiPriority="60" w:semiHidden="0" w:name="Light Shading Accent 1"/>
    <w:lsdException w:qFormat="1" w:unhideWhenUsed="0" w:uiPriority="61" w:semiHidden="0" w:name="Light List Accent 1"/>
    <w:lsdException w:qFormat="1" w:unhideWhenUsed="0" w:uiPriority="62" w:semiHidden="0" w:name="Light Grid Accent 1"/>
    <w:lsdException w:qFormat="1" w:unhideWhenUsed="0" w:uiPriority="63" w:semiHidden="0" w:name="Medium Shading 1 Accent 1"/>
    <w:lsdException w:qFormat="1" w:unhideWhenUsed="0" w:uiPriority="64" w:semiHidden="0" w:name="Medium Shading 2 Accent 1"/>
    <w:lsdException w:qFormat="1"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qFormat="1" w:unhideWhenUsed="0" w:uiPriority="66" w:semiHidden="0" w:name="Medium List 2 Accent 1"/>
    <w:lsdException w:qFormat="1" w:unhideWhenUsed="0" w:uiPriority="67" w:semiHidden="0" w:name="Medium Grid 1 Accent 1"/>
    <w:lsdException w:qFormat="1" w:unhideWhenUsed="0" w:uiPriority="68" w:semiHidden="0" w:name="Medium Grid 2 Accent 1"/>
    <w:lsdException w:qFormat="1" w:unhideWhenUsed="0" w:uiPriority="69" w:semiHidden="0" w:name="Medium Grid 3 Accent 1"/>
    <w:lsdException w:qFormat="1" w:unhideWhenUsed="0" w:uiPriority="70" w:semiHidden="0" w:name="Dark List Accent 1"/>
    <w:lsdException w:qFormat="1" w:unhideWhenUsed="0" w:uiPriority="71" w:semiHidden="0" w:name="Colorful Shading Accent 1"/>
    <w:lsdException w:qFormat="1" w:unhideWhenUsed="0" w:uiPriority="72" w:semiHidden="0" w:name="Colorful List Accent 1"/>
    <w:lsdException w:qFormat="1" w:unhideWhenUsed="0" w:uiPriority="73" w:semiHidden="0" w:name="Colorful Grid Accent 1"/>
    <w:lsdException w:qFormat="1" w:unhideWhenUsed="0" w:uiPriority="60" w:semiHidden="0" w:name="Light Shading Accent 2"/>
    <w:lsdException w:qFormat="1" w:unhideWhenUsed="0" w:uiPriority="61" w:semiHidden="0" w:name="Light List Accent 2"/>
    <w:lsdException w:qFormat="1" w:unhideWhenUsed="0" w:uiPriority="62" w:semiHidden="0" w:name="Light Grid Accent 2"/>
    <w:lsdException w:qFormat="1" w:unhideWhenUsed="0" w:uiPriority="63" w:semiHidden="0" w:name="Medium Shading 1 Accent 2"/>
    <w:lsdException w:qFormat="1" w:unhideWhenUsed="0" w:uiPriority="64" w:semiHidden="0" w:name="Medium Shading 2 Accent 2"/>
    <w:lsdException w:qFormat="1" w:unhideWhenUsed="0" w:uiPriority="65" w:semiHidden="0" w:name="Medium List 1 Accent 2"/>
    <w:lsdException w:qFormat="1" w:unhideWhenUsed="0" w:uiPriority="66" w:semiHidden="0" w:name="Medium List 2 Accent 2"/>
    <w:lsdException w:qFormat="1" w:unhideWhenUsed="0" w:uiPriority="67" w:semiHidden="0" w:name="Medium Grid 1 Accent 2"/>
    <w:lsdException w:qFormat="1" w:unhideWhenUsed="0" w:uiPriority="68" w:semiHidden="0" w:name="Medium Grid 2 Accent 2"/>
    <w:lsdException w:qFormat="1" w:unhideWhenUsed="0" w:uiPriority="69" w:semiHidden="0" w:name="Medium Grid 3 Accent 2"/>
    <w:lsdException w:qFormat="1" w:unhideWhenUsed="0" w:uiPriority="70" w:semiHidden="0" w:name="Dark List Accent 2"/>
    <w:lsdException w:qFormat="1" w:unhideWhenUsed="0" w:uiPriority="71" w:semiHidden="0" w:name="Colorful Shading Accent 2"/>
    <w:lsdException w:qFormat="1" w:unhideWhenUsed="0" w:uiPriority="72" w:semiHidden="0" w:name="Colorful List Accent 2"/>
    <w:lsdException w:qFormat="1" w:unhideWhenUsed="0" w:uiPriority="73" w:semiHidden="0" w:name="Colorful Grid Accent 2"/>
    <w:lsdException w:qFormat="1" w:unhideWhenUsed="0" w:uiPriority="60" w:semiHidden="0" w:name="Light Shading Accent 3"/>
    <w:lsdException w:unhideWhenUsed="0" w:uiPriority="61" w:semiHidden="0" w:name="Light List Accent 3"/>
    <w:lsdException w:qFormat="1" w:unhideWhenUsed="0" w:uiPriority="62" w:semiHidden="0" w:name="Light Grid Accent 3"/>
    <w:lsdException w:qFormat="1" w:unhideWhenUsed="0" w:uiPriority="63" w:semiHidden="0" w:name="Medium Shading 1 Accent 3"/>
    <w:lsdException w:qFormat="1" w:unhideWhenUsed="0" w:uiPriority="64" w:semiHidden="0" w:name="Medium Shading 2 Accent 3"/>
    <w:lsdException w:qFormat="1" w:unhideWhenUsed="0" w:uiPriority="65" w:semiHidden="0" w:name="Medium List 1 Accent 3"/>
    <w:lsdException w:qFormat="1" w:unhideWhenUsed="0" w:uiPriority="66" w:semiHidden="0" w:name="Medium List 2 Accent 3"/>
    <w:lsdException w:qFormat="1" w:unhideWhenUsed="0" w:uiPriority="67" w:semiHidden="0" w:name="Medium Grid 1 Accent 3"/>
    <w:lsdException w:qFormat="1" w:unhideWhenUsed="0" w:uiPriority="68" w:semiHidden="0" w:name="Medium Grid 2 Accent 3"/>
    <w:lsdException w:qFormat="1" w:unhideWhenUsed="0" w:uiPriority="69" w:semiHidden="0" w:name="Medium Grid 3 Accent 3"/>
    <w:lsdException w:unhideWhenUsed="0" w:uiPriority="70" w:semiHidden="0" w:name="Dark List Accent 3"/>
    <w:lsdException w:qFormat="1" w:unhideWhenUsed="0" w:uiPriority="71" w:semiHidden="0" w:name="Colorful Shading Accent 3"/>
    <w:lsdException w:qFormat="1" w:unhideWhenUsed="0" w:uiPriority="72" w:semiHidden="0" w:name="Colorful List Accent 3"/>
    <w:lsdException w:qFormat="1" w:unhideWhenUsed="0" w:uiPriority="73" w:semiHidden="0" w:name="Colorful Grid Accent 3"/>
    <w:lsdException w:qFormat="1" w:unhideWhenUsed="0" w:uiPriority="60" w:semiHidden="0" w:name="Light Shading Accent 4"/>
    <w:lsdException w:qFormat="1" w:unhideWhenUsed="0" w:uiPriority="61" w:semiHidden="0" w:name="Light List Accent 4"/>
    <w:lsdException w:qFormat="1" w:unhideWhenUsed="0" w:uiPriority="62" w:semiHidden="0" w:name="Light Grid Accent 4"/>
    <w:lsdException w:qFormat="1" w:unhideWhenUsed="0" w:uiPriority="63" w:semiHidden="0" w:name="Medium Shading 1 Accent 4"/>
    <w:lsdException w:qFormat="1" w:unhideWhenUsed="0" w:uiPriority="64" w:semiHidden="0" w:name="Medium Shading 2 Accent 4"/>
    <w:lsdException w:qFormat="1" w:unhideWhenUsed="0" w:uiPriority="65" w:semiHidden="0" w:name="Medium List 1 Accent 4"/>
    <w:lsdException w:qFormat="1" w:unhideWhenUsed="0" w:uiPriority="66" w:semiHidden="0" w:name="Medium List 2 Accent 4"/>
    <w:lsdException w:qFormat="1" w:unhideWhenUsed="0" w:uiPriority="67" w:semiHidden="0" w:name="Medium Grid 1 Accent 4"/>
    <w:lsdException w:qFormat="1" w:unhideWhenUsed="0" w:uiPriority="68" w:semiHidden="0" w:name="Medium Grid 2 Accent 4"/>
    <w:lsdException w:qFormat="1" w:unhideWhenUsed="0" w:uiPriority="69" w:semiHidden="0" w:name="Medium Grid 3 Accent 4"/>
    <w:lsdException w:qFormat="1" w:unhideWhenUsed="0" w:uiPriority="70" w:semiHidden="0" w:name="Dark List Accent 4"/>
    <w:lsdException w:qFormat="1" w:unhideWhenUsed="0" w:uiPriority="71" w:semiHidden="0" w:name="Colorful Shading Accent 4"/>
    <w:lsdException w:qFormat="1" w:unhideWhenUsed="0" w:uiPriority="72" w:semiHidden="0" w:name="Colorful List Accent 4"/>
    <w:lsdException w:qFormat="1" w:unhideWhenUsed="0" w:uiPriority="73" w:semiHidden="0" w:name="Colorful Grid Accent 4"/>
    <w:lsdException w:qFormat="1" w:unhideWhenUsed="0" w:uiPriority="60" w:semiHidden="0" w:name="Light Shading Accent 5"/>
    <w:lsdException w:qFormat="1" w:unhideWhenUsed="0" w:uiPriority="61" w:semiHidden="0" w:name="Light List Accent 5"/>
    <w:lsdException w:qFormat="1" w:unhideWhenUsed="0" w:uiPriority="62" w:semiHidden="0" w:name="Light Grid Accent 5"/>
    <w:lsdException w:qFormat="1" w:unhideWhenUsed="0" w:uiPriority="63" w:semiHidden="0" w:name="Medium Shading 1 Accent 5"/>
    <w:lsdException w:qFormat="1" w:unhideWhenUsed="0" w:uiPriority="64" w:semiHidden="0" w:name="Medium Shading 2 Accent 5"/>
    <w:lsdException w:qFormat="1" w:unhideWhenUsed="0" w:uiPriority="65" w:semiHidden="0" w:name="Medium List 1 Accent 5"/>
    <w:lsdException w:qFormat="1" w:unhideWhenUsed="0" w:uiPriority="66" w:semiHidden="0" w:name="Medium List 2 Accent 5"/>
    <w:lsdException w:qFormat="1" w:unhideWhenUsed="0" w:uiPriority="67" w:semiHidden="0" w:name="Medium Grid 1 Accent 5"/>
    <w:lsdException w:qFormat="1" w:unhideWhenUsed="0" w:uiPriority="68" w:semiHidden="0" w:name="Medium Grid 2 Accent 5"/>
    <w:lsdException w:qFormat="1" w:unhideWhenUsed="0" w:uiPriority="69" w:semiHidden="0" w:name="Medium Grid 3 Accent 5"/>
    <w:lsdException w:qFormat="1" w:unhideWhenUsed="0" w:uiPriority="70" w:semiHidden="0" w:name="Dark List Accent 5"/>
    <w:lsdException w:qFormat="1" w:unhideWhenUsed="0" w:uiPriority="71" w:semiHidden="0" w:name="Colorful Shading Accent 5"/>
    <w:lsdException w:qFormat="1" w:unhideWhenUsed="0" w:uiPriority="72" w:semiHidden="0" w:name="Colorful List Accent 5"/>
    <w:lsdException w:qFormat="1" w:unhideWhenUsed="0" w:uiPriority="73" w:semiHidden="0" w:name="Colorful Grid Accent 5"/>
    <w:lsdException w:qFormat="1" w:unhideWhenUsed="0" w:uiPriority="60" w:semiHidden="0" w:name="Light Shading Accent 6"/>
    <w:lsdException w:qFormat="1" w:unhideWhenUsed="0" w:uiPriority="61" w:semiHidden="0" w:name="Light List Accent 6"/>
    <w:lsdException w:qFormat="1" w:unhideWhenUsed="0" w:uiPriority="62" w:semiHidden="0" w:name="Light Grid Accent 6"/>
    <w:lsdException w:qFormat="1" w:unhideWhenUsed="0" w:uiPriority="63" w:semiHidden="0" w:name="Medium Shading 1 Accent 6"/>
    <w:lsdException w:qFormat="1" w:unhideWhenUsed="0" w:uiPriority="64" w:semiHidden="0" w:name="Medium Shading 2 Accent 6"/>
    <w:lsdException w:qFormat="1" w:unhideWhenUsed="0" w:uiPriority="65" w:semiHidden="0" w:name="Medium List 1 Accent 6"/>
    <w:lsdException w:qFormat="1" w:unhideWhenUsed="0" w:uiPriority="66" w:semiHidden="0" w:name="Medium List 2 Accent 6"/>
    <w:lsdException w:qFormat="1" w:unhideWhenUsed="0" w:uiPriority="67" w:semiHidden="0" w:name="Medium Grid 1 Accent 6"/>
    <w:lsdException w:qFormat="1" w:unhideWhenUsed="0" w:uiPriority="68" w:semiHidden="0" w:name="Medium Grid 2 Accent 6"/>
    <w:lsdException w:unhideWhenUsed="0" w:uiPriority="69" w:semiHidden="0" w:name="Medium Grid 3 Accent 6"/>
    <w:lsdException w:qFormat="1" w:unhideWhenUsed="0" w:uiPriority="70" w:semiHidden="0" w:name="Dark List Accent 6"/>
    <w:lsdException w:qFormat="1" w:unhideWhenUsed="0" w:uiPriority="71" w:semiHidden="0" w:name="Colorful Shading Accent 6"/>
    <w:lsdException w:qFormat="1" w:unhideWhenUsed="0" w:uiPriority="72" w:semiHidden="0" w:name="Colorful List Accent 6"/>
    <w:lsdException w:qFormat="1"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20" w:line="360" w:lineRule="auto"/>
    </w:pPr>
    <w:rPr>
      <w:rFonts w:ascii="宋体" w:hAnsi="宋体" w:eastAsiaTheme="minorEastAsia" w:cstheme="minorBidi"/>
      <w:sz w:val="24"/>
      <w:szCs w:val="22"/>
      <w:lang w:val="en-US" w:eastAsia="en-US" w:bidi="ar-SA"/>
    </w:rPr>
  </w:style>
  <w:style w:type="paragraph" w:styleId="3">
    <w:name w:val="heading 1"/>
    <w:basedOn w:val="1"/>
    <w:next w:val="1"/>
    <w:link w:val="138"/>
    <w:qFormat/>
    <w:uiPriority w:val="9"/>
    <w:pPr>
      <w:keepNext/>
      <w:keepLines/>
      <w:spacing w:before="360" w:after="240"/>
      <w:outlineLvl w:val="0"/>
    </w:pPr>
    <w:rPr>
      <w:rFonts w:asciiTheme="majorHAnsi" w:hAnsiTheme="majorHAnsi" w:eastAsiaTheme="majorEastAsia" w:cstheme="majorBidi"/>
      <w:b/>
      <w:bCs/>
      <w:color w:val="376092" w:themeColor="accent1" w:themeShade="BF"/>
      <w:sz w:val="32"/>
      <w:szCs w:val="28"/>
    </w:rPr>
  </w:style>
  <w:style w:type="paragraph" w:styleId="4">
    <w:name w:val="heading 2"/>
    <w:basedOn w:val="1"/>
    <w:next w:val="1"/>
    <w:link w:val="139"/>
    <w:unhideWhenUsed/>
    <w:qFormat/>
    <w:uiPriority w:val="9"/>
    <w:pPr>
      <w:keepNext/>
      <w:keepLines/>
      <w:spacing w:before="280" w:after="200"/>
      <w:ind w:left="4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8"/>
      <w:szCs w:val="26"/>
      <w14:textFill>
        <w14:solidFill>
          <w14:schemeClr w14:val="accent1"/>
        </w14:solidFill>
      </w14:textFill>
    </w:rPr>
  </w:style>
  <w:style w:type="paragraph" w:styleId="5">
    <w:name w:val="heading 3"/>
    <w:basedOn w:val="1"/>
    <w:next w:val="1"/>
    <w:link w:val="140"/>
    <w:unhideWhenUsed/>
    <w:qFormat/>
    <w:uiPriority w:val="9"/>
    <w:pPr>
      <w:keepNext/>
      <w:keepLines/>
      <w:spacing w:before="200" w:after="0"/>
      <w:outlineLvl w:val="2"/>
    </w:pPr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paragraph" w:styleId="6">
    <w:name w:val="heading 4"/>
    <w:basedOn w:val="1"/>
    <w:next w:val="1"/>
    <w:link w:val="150"/>
    <w:semiHidden/>
    <w:unhideWhenUsed/>
    <w:qFormat/>
    <w:uiPriority w:val="9"/>
    <w:pPr>
      <w:keepNext/>
      <w:keepLines/>
      <w:spacing w:before="200" w:after="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7">
    <w:name w:val="heading 5"/>
    <w:basedOn w:val="1"/>
    <w:next w:val="1"/>
    <w:link w:val="151"/>
    <w:semiHidden/>
    <w:unhideWhenUsed/>
    <w:qFormat/>
    <w:uiPriority w:val="9"/>
    <w:pPr>
      <w:keepNext/>
      <w:keepLines/>
      <w:spacing w:before="200" w:after="0"/>
      <w:outlineLvl w:val="4"/>
    </w:pPr>
    <w:rPr>
      <w:rFonts w:asciiTheme="majorHAnsi" w:hAnsiTheme="majorHAnsi" w:eastAsiaTheme="majorEastAsia" w:cstheme="majorBidi"/>
      <w:color w:val="254061" w:themeColor="accent1" w:themeShade="80"/>
    </w:rPr>
  </w:style>
  <w:style w:type="paragraph" w:styleId="8">
    <w:name w:val="heading 6"/>
    <w:basedOn w:val="1"/>
    <w:next w:val="1"/>
    <w:link w:val="152"/>
    <w:semiHidden/>
    <w:unhideWhenUsed/>
    <w:qFormat/>
    <w:uiPriority w:val="9"/>
    <w:pPr>
      <w:keepNext/>
      <w:keepLines/>
      <w:spacing w:before="200" w:after="0"/>
      <w:outlineLvl w:val="5"/>
    </w:pPr>
    <w:rPr>
      <w:rFonts w:asciiTheme="majorHAnsi" w:hAnsiTheme="majorHAnsi" w:eastAsiaTheme="majorEastAsia" w:cstheme="majorBidi"/>
      <w:i/>
      <w:iCs/>
      <w:color w:val="254061" w:themeColor="accent1" w:themeShade="80"/>
    </w:rPr>
  </w:style>
  <w:style w:type="paragraph" w:styleId="9">
    <w:name w:val="heading 7"/>
    <w:basedOn w:val="1"/>
    <w:next w:val="1"/>
    <w:link w:val="153"/>
    <w:semiHidden/>
    <w:unhideWhenUsed/>
    <w:qFormat/>
    <w:uiPriority w:val="9"/>
    <w:pPr>
      <w:keepNext/>
      <w:keepLines/>
      <w:spacing w:before="200" w:after="0"/>
      <w:outlineLvl w:val="6"/>
    </w:pPr>
    <w:rPr>
      <w:rFonts w:asciiTheme="majorHAnsi" w:hAnsiTheme="majorHAnsi" w:eastAsiaTheme="majorEastAsia" w:cstheme="maj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10">
    <w:name w:val="heading 8"/>
    <w:basedOn w:val="1"/>
    <w:next w:val="1"/>
    <w:link w:val="154"/>
    <w:semiHidden/>
    <w:unhideWhenUsed/>
    <w:qFormat/>
    <w:uiPriority w:val="9"/>
    <w:pPr>
      <w:keepNext/>
      <w:keepLines/>
      <w:spacing w:before="200" w:after="0"/>
      <w:outlineLvl w:val="7"/>
    </w:pPr>
    <w:rPr>
      <w:rFonts w:asciiTheme="majorHAnsi" w:hAnsiTheme="majorHAnsi" w:eastAsiaTheme="majorEastAsia" w:cstheme="majorBidi"/>
      <w:color w:val="4F81BD" w:themeColor="accent1"/>
      <w:sz w:val="20"/>
      <w:szCs w:val="20"/>
      <w14:textFill>
        <w14:solidFill>
          <w14:schemeClr w14:val="accent1"/>
        </w14:solidFill>
      </w14:textFill>
    </w:rPr>
  </w:style>
  <w:style w:type="paragraph" w:styleId="11">
    <w:name w:val="heading 9"/>
    <w:basedOn w:val="1"/>
    <w:next w:val="1"/>
    <w:link w:val="155"/>
    <w:semiHidden/>
    <w:unhideWhenUsed/>
    <w:qFormat/>
    <w:uiPriority w:val="9"/>
    <w:pPr>
      <w:keepNext/>
      <w:keepLines/>
      <w:spacing w:before="200" w:after="0"/>
      <w:outlineLvl w:val="8"/>
    </w:pPr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default="1" w:styleId="132">
    <w:name w:val="Default Paragraph Font"/>
    <w:semiHidden/>
    <w:unhideWhenUsed/>
    <w:qFormat/>
    <w:uiPriority w:val="1"/>
  </w:style>
  <w:style w:type="table" w:default="1" w:styleId="3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47"/>
    <w:unhideWhenUsed/>
    <w:qFormat/>
    <w:uiPriority w:val="99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hAnsi="Courier" w:eastAsiaTheme="minorEastAsia" w:cstheme="minorBidi"/>
      <w:sz w:val="20"/>
      <w:szCs w:val="20"/>
      <w:lang w:val="en-US" w:eastAsia="en-US" w:bidi="ar-SA"/>
    </w:rPr>
  </w:style>
  <w:style w:type="paragraph" w:styleId="12">
    <w:name w:val="List 3"/>
    <w:basedOn w:val="1"/>
    <w:unhideWhenUsed/>
    <w:qFormat/>
    <w:uiPriority w:val="99"/>
    <w:pPr>
      <w:ind w:left="1080" w:hanging="360"/>
      <w:contextualSpacing/>
    </w:pPr>
  </w:style>
  <w:style w:type="paragraph" w:styleId="13">
    <w:name w:val="List Number 2"/>
    <w:basedOn w:val="1"/>
    <w:unhideWhenUsed/>
    <w:qFormat/>
    <w:uiPriority w:val="99"/>
    <w:pPr>
      <w:numPr>
        <w:ilvl w:val="0"/>
        <w:numId w:val="1"/>
      </w:numPr>
      <w:contextualSpacing/>
    </w:pPr>
  </w:style>
  <w:style w:type="paragraph" w:styleId="14">
    <w:name w:val="List Number"/>
    <w:basedOn w:val="1"/>
    <w:unhideWhenUsed/>
    <w:qFormat/>
    <w:uiPriority w:val="99"/>
    <w:pPr>
      <w:numPr>
        <w:ilvl w:val="0"/>
        <w:numId w:val="2"/>
      </w:numPr>
      <w:contextualSpacing/>
    </w:pPr>
  </w:style>
  <w:style w:type="paragraph" w:styleId="15">
    <w:name w:val="caption"/>
    <w:basedOn w:val="1"/>
    <w:next w:val="1"/>
    <w:semiHidden/>
    <w:unhideWhenUsed/>
    <w:qFormat/>
    <w:uiPriority w:val="35"/>
    <w:pPr>
      <w:spacing w:line="240" w:lineRule="auto"/>
    </w:pPr>
    <w:rPr>
      <w:b/>
      <w:bCs/>
      <w:color w:val="4F81BD" w:themeColor="accent1"/>
      <w:sz w:val="18"/>
      <w:szCs w:val="18"/>
      <w14:textFill>
        <w14:solidFill>
          <w14:schemeClr w14:val="accent1"/>
        </w14:solidFill>
      </w14:textFill>
    </w:rPr>
  </w:style>
  <w:style w:type="paragraph" w:styleId="16">
    <w:name w:val="List Bullet"/>
    <w:basedOn w:val="1"/>
    <w:unhideWhenUsed/>
    <w:qFormat/>
    <w:uiPriority w:val="99"/>
    <w:pPr>
      <w:numPr>
        <w:ilvl w:val="0"/>
        <w:numId w:val="3"/>
      </w:numPr>
      <w:contextualSpacing/>
    </w:pPr>
  </w:style>
  <w:style w:type="paragraph" w:styleId="17">
    <w:name w:val="Body Text 3"/>
    <w:basedOn w:val="1"/>
    <w:link w:val="146"/>
    <w:unhideWhenUsed/>
    <w:qFormat/>
    <w:uiPriority w:val="99"/>
    <w:pPr>
      <w:spacing w:after="120"/>
    </w:pPr>
    <w:rPr>
      <w:sz w:val="16"/>
      <w:szCs w:val="16"/>
    </w:rPr>
  </w:style>
  <w:style w:type="paragraph" w:styleId="18">
    <w:name w:val="List Bullet 3"/>
    <w:basedOn w:val="1"/>
    <w:unhideWhenUsed/>
    <w:qFormat/>
    <w:uiPriority w:val="99"/>
    <w:pPr>
      <w:numPr>
        <w:ilvl w:val="0"/>
        <w:numId w:val="4"/>
      </w:numPr>
      <w:contextualSpacing/>
    </w:pPr>
  </w:style>
  <w:style w:type="paragraph" w:styleId="19">
    <w:name w:val="Body Text"/>
    <w:basedOn w:val="1"/>
    <w:link w:val="144"/>
    <w:unhideWhenUsed/>
    <w:qFormat/>
    <w:uiPriority w:val="99"/>
    <w:pPr>
      <w:spacing w:after="120"/>
    </w:pPr>
  </w:style>
  <w:style w:type="paragraph" w:styleId="20">
    <w:name w:val="List Number 3"/>
    <w:basedOn w:val="1"/>
    <w:unhideWhenUsed/>
    <w:qFormat/>
    <w:uiPriority w:val="99"/>
    <w:pPr>
      <w:numPr>
        <w:ilvl w:val="0"/>
        <w:numId w:val="5"/>
      </w:numPr>
      <w:contextualSpacing/>
    </w:pPr>
  </w:style>
  <w:style w:type="paragraph" w:styleId="21">
    <w:name w:val="List 2"/>
    <w:basedOn w:val="1"/>
    <w:unhideWhenUsed/>
    <w:qFormat/>
    <w:uiPriority w:val="99"/>
    <w:pPr>
      <w:ind w:left="720" w:hanging="360"/>
      <w:contextualSpacing/>
    </w:pPr>
  </w:style>
  <w:style w:type="paragraph" w:styleId="22">
    <w:name w:val="List Continue"/>
    <w:basedOn w:val="1"/>
    <w:unhideWhenUsed/>
    <w:qFormat/>
    <w:uiPriority w:val="99"/>
    <w:pPr>
      <w:spacing w:after="120"/>
      <w:ind w:left="360"/>
      <w:contextualSpacing/>
    </w:pPr>
  </w:style>
  <w:style w:type="paragraph" w:styleId="23">
    <w:name w:val="List Bullet 2"/>
    <w:basedOn w:val="1"/>
    <w:unhideWhenUsed/>
    <w:qFormat/>
    <w:uiPriority w:val="99"/>
    <w:pPr>
      <w:numPr>
        <w:ilvl w:val="0"/>
        <w:numId w:val="6"/>
      </w:numPr>
      <w:contextualSpacing/>
    </w:pPr>
  </w:style>
  <w:style w:type="paragraph" w:styleId="24">
    <w:name w:val="footer"/>
    <w:basedOn w:val="1"/>
    <w:link w:val="136"/>
    <w:unhideWhenUsed/>
    <w:qFormat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25">
    <w:name w:val="header"/>
    <w:basedOn w:val="1"/>
    <w:link w:val="135"/>
    <w:unhideWhenUsed/>
    <w:qFormat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26">
    <w:name w:val="Subtitle"/>
    <w:basedOn w:val="1"/>
    <w:next w:val="1"/>
    <w:link w:val="142"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paragraph" w:styleId="27">
    <w:name w:val="List"/>
    <w:basedOn w:val="1"/>
    <w:unhideWhenUsed/>
    <w:qFormat/>
    <w:uiPriority w:val="99"/>
    <w:pPr>
      <w:ind w:left="360" w:hanging="360"/>
      <w:contextualSpacing/>
    </w:pPr>
  </w:style>
  <w:style w:type="paragraph" w:styleId="28">
    <w:name w:val="Body Text 2"/>
    <w:basedOn w:val="1"/>
    <w:link w:val="145"/>
    <w:unhideWhenUsed/>
    <w:qFormat/>
    <w:uiPriority w:val="99"/>
    <w:pPr>
      <w:spacing w:after="120" w:line="480" w:lineRule="auto"/>
    </w:pPr>
  </w:style>
  <w:style w:type="paragraph" w:styleId="29">
    <w:name w:val="List Continue 2"/>
    <w:basedOn w:val="1"/>
    <w:unhideWhenUsed/>
    <w:qFormat/>
    <w:uiPriority w:val="99"/>
    <w:pPr>
      <w:spacing w:after="120"/>
      <w:ind w:left="720"/>
      <w:contextualSpacing/>
    </w:pPr>
  </w:style>
  <w:style w:type="paragraph" w:styleId="30">
    <w:name w:val="List Continue 3"/>
    <w:basedOn w:val="1"/>
    <w:unhideWhenUsed/>
    <w:qFormat/>
    <w:uiPriority w:val="99"/>
    <w:pPr>
      <w:spacing w:after="120"/>
      <w:ind w:left="1080"/>
      <w:contextualSpacing/>
    </w:pPr>
  </w:style>
  <w:style w:type="paragraph" w:styleId="31">
    <w:name w:val="Title"/>
    <w:basedOn w:val="1"/>
    <w:next w:val="1"/>
    <w:link w:val="141"/>
    <w:qFormat/>
    <w:uiPriority w:val="10"/>
    <w:pPr>
      <w:pBdr>
        <w:bottom w:val="single" w:color="4F81BD" w:themeColor="accent1" w:sz="8" w:space="4"/>
      </w:pBdr>
      <w:spacing w:after="300" w:line="240" w:lineRule="auto"/>
      <w:contextualSpacing/>
    </w:pPr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table" w:styleId="33">
    <w:name w:val="Table Grid"/>
    <w:basedOn w:val="32"/>
    <w:qFormat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4">
    <w:name w:val="Light Shading"/>
    <w:basedOn w:val="32"/>
    <w:uiPriority w:val="60"/>
    <w:pPr>
      <w:spacing w:after="0" w:line="240" w:lineRule="auto"/>
    </w:pPr>
    <w:rPr>
      <w:color w:val="000000" w:themeColor="text1" w:themeShade="BF"/>
    </w:rPr>
    <w:tblPr>
      <w:tblBorders>
        <w:top w:val="single" w:color="000000" w:themeColor="text1" w:sz="8" w:space="0"/>
        <w:bottom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</w:style>
  <w:style w:type="table" w:styleId="35">
    <w:name w:val="Light Shading Accent 1"/>
    <w:basedOn w:val="32"/>
    <w:qFormat/>
    <w:uiPriority w:val="60"/>
    <w:pPr>
      <w:spacing w:after="0" w:line="240" w:lineRule="auto"/>
    </w:pPr>
    <w:rPr>
      <w:color w:val="376092" w:themeColor="accent1" w:themeShade="BF"/>
    </w:rPr>
    <w:tblPr>
      <w:tblBorders>
        <w:top w:val="single" w:color="4F81BD" w:themeColor="accent1" w:sz="8" w:space="0"/>
        <w:bottom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36">
    <w:name w:val="Light Shading Accent 2"/>
    <w:basedOn w:val="32"/>
    <w:qFormat/>
    <w:uiPriority w:val="60"/>
    <w:pPr>
      <w:spacing w:after="0" w:line="240" w:lineRule="auto"/>
    </w:pPr>
    <w:rPr>
      <w:color w:val="953735" w:themeColor="accent2" w:themeShade="BF"/>
    </w:rPr>
    <w:tblPr>
      <w:tblBorders>
        <w:top w:val="single" w:color="C0504D" w:themeColor="accent2" w:sz="8" w:space="0"/>
        <w:bottom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</w:style>
  <w:style w:type="table" w:styleId="37">
    <w:name w:val="Light Shading Accent 3"/>
    <w:basedOn w:val="32"/>
    <w:qFormat/>
    <w:uiPriority w:val="60"/>
    <w:pPr>
      <w:spacing w:after="0" w:line="240" w:lineRule="auto"/>
    </w:pPr>
    <w:rPr>
      <w:color w:val="77933C" w:themeColor="accent3" w:themeShade="BF"/>
    </w:rPr>
    <w:tblPr>
      <w:tblBorders>
        <w:top w:val="single" w:color="9BBB59" w:themeColor="accent3" w:sz="8" w:space="0"/>
        <w:bottom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38">
    <w:name w:val="Light Shading Accent 4"/>
    <w:basedOn w:val="32"/>
    <w:qFormat/>
    <w:uiPriority w:val="60"/>
    <w:pPr>
      <w:spacing w:after="0" w:line="240" w:lineRule="auto"/>
    </w:pPr>
    <w:rPr>
      <w:color w:val="604A7B" w:themeColor="accent4" w:themeShade="BF"/>
    </w:rPr>
    <w:tblPr>
      <w:tblBorders>
        <w:top w:val="single" w:color="8064A2" w:themeColor="accent4" w:sz="8" w:space="0"/>
        <w:bottom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39">
    <w:name w:val="Light Shading Accent 5"/>
    <w:basedOn w:val="32"/>
    <w:qFormat/>
    <w:uiPriority w:val="60"/>
    <w:pPr>
      <w:spacing w:after="0" w:line="240" w:lineRule="auto"/>
    </w:pPr>
    <w:rPr>
      <w:color w:val="31859C" w:themeColor="accent5" w:themeShade="BF"/>
    </w:rPr>
    <w:tblPr>
      <w:tblBorders>
        <w:top w:val="single" w:color="4BACC6" w:themeColor="accent5" w:sz="8" w:space="0"/>
        <w:bottom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</w:style>
  <w:style w:type="table" w:styleId="40">
    <w:name w:val="Light Shading Accent 6"/>
    <w:basedOn w:val="32"/>
    <w:qFormat/>
    <w:uiPriority w:val="60"/>
    <w:pPr>
      <w:spacing w:after="0" w:line="240" w:lineRule="auto"/>
    </w:pPr>
    <w:rPr>
      <w:color w:val="E46C0A" w:themeColor="accent6" w:themeShade="BF"/>
    </w:rPr>
    <w:tblPr>
      <w:tblBorders>
        <w:top w:val="single" w:color="F79646" w:themeColor="accent6" w:sz="8" w:space="0"/>
        <w:bottom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</w:style>
  <w:style w:type="table" w:styleId="41">
    <w:name w:val="Light List"/>
    <w:basedOn w:val="32"/>
    <w:qFormat/>
    <w:uiPriority w:val="61"/>
    <w:pPr>
      <w:spacing w:after="0" w:line="240" w:lineRule="auto"/>
    </w:p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42">
    <w:name w:val="Light List Accent 1"/>
    <w:basedOn w:val="32"/>
    <w:qFormat/>
    <w:uiPriority w:val="61"/>
    <w:pPr>
      <w:spacing w:after="0" w:line="240" w:lineRule="auto"/>
    </w:p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43">
    <w:name w:val="Light List Accent 2"/>
    <w:basedOn w:val="32"/>
    <w:qFormat/>
    <w:uiPriority w:val="61"/>
    <w:pPr>
      <w:spacing w:after="0" w:line="240" w:lineRule="auto"/>
    </w:p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44">
    <w:name w:val="Light List Accent 3"/>
    <w:basedOn w:val="32"/>
    <w:uiPriority w:val="61"/>
    <w:pPr>
      <w:spacing w:after="0" w:line="240" w:lineRule="auto"/>
    </w:p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45">
    <w:name w:val="Light List Accent 4"/>
    <w:basedOn w:val="32"/>
    <w:qFormat/>
    <w:uiPriority w:val="61"/>
    <w:pPr>
      <w:spacing w:after="0" w:line="240" w:lineRule="auto"/>
    </w:p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46">
    <w:name w:val="Light List Accent 5"/>
    <w:basedOn w:val="32"/>
    <w:qFormat/>
    <w:uiPriority w:val="61"/>
    <w:pPr>
      <w:spacing w:after="0" w:line="240" w:lineRule="auto"/>
    </w:p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47">
    <w:name w:val="Light List Accent 6"/>
    <w:basedOn w:val="32"/>
    <w:qFormat/>
    <w:uiPriority w:val="61"/>
    <w:pPr>
      <w:spacing w:after="0" w:line="240" w:lineRule="auto"/>
    </w:p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48">
    <w:name w:val="Light Grid"/>
    <w:basedOn w:val="32"/>
    <w:qFormat/>
    <w:uiPriority w:val="62"/>
    <w:pPr>
      <w:spacing w:after="0" w:line="240" w:lineRule="auto"/>
    </w:p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BFBFBF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  <w:shd w:val="clear" w:color="auto" w:fill="BFBFBF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</w:tcPr>
    </w:tblStylePr>
  </w:style>
  <w:style w:type="table" w:styleId="49">
    <w:name w:val="Light Grid Accent 1"/>
    <w:basedOn w:val="32"/>
    <w:qFormat/>
    <w:uiPriority w:val="62"/>
    <w:pPr>
      <w:spacing w:after="0" w:line="240" w:lineRule="auto"/>
    </w:p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</w:tcPr>
    </w:tblStylePr>
  </w:style>
  <w:style w:type="table" w:styleId="50">
    <w:name w:val="Light Grid Accent 2"/>
    <w:basedOn w:val="32"/>
    <w:qFormat/>
    <w:uiPriority w:val="62"/>
    <w:pPr>
      <w:spacing w:after="0" w:line="240" w:lineRule="auto"/>
    </w:p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3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  <w:shd w:val="clear" w:color="auto" w:fill="EFD3D3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</w:tcPr>
    </w:tblStylePr>
  </w:style>
  <w:style w:type="table" w:styleId="51">
    <w:name w:val="Light Grid Accent 3"/>
    <w:basedOn w:val="32"/>
    <w:qFormat/>
    <w:uiPriority w:val="62"/>
    <w:pPr>
      <w:spacing w:after="0" w:line="240" w:lineRule="auto"/>
    </w:p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</w:tcPr>
    </w:tblStylePr>
  </w:style>
  <w:style w:type="table" w:styleId="52">
    <w:name w:val="Light Grid Accent 4"/>
    <w:basedOn w:val="32"/>
    <w:qFormat/>
    <w:uiPriority w:val="62"/>
    <w:pPr>
      <w:spacing w:after="0" w:line="240" w:lineRule="auto"/>
    </w:p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</w:tcPr>
    </w:tblStylePr>
  </w:style>
  <w:style w:type="table" w:styleId="53">
    <w:name w:val="Light Grid Accent 5"/>
    <w:basedOn w:val="32"/>
    <w:qFormat/>
    <w:uiPriority w:val="62"/>
    <w:pPr>
      <w:spacing w:after="0" w:line="240" w:lineRule="auto"/>
    </w:p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0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  <w:shd w:val="clear" w:color="auto" w:fill="D2EAF0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</w:tcPr>
    </w:tblStylePr>
  </w:style>
  <w:style w:type="table" w:styleId="54">
    <w:name w:val="Light Grid Accent 6"/>
    <w:basedOn w:val="32"/>
    <w:qFormat/>
    <w:uiPriority w:val="62"/>
    <w:pPr>
      <w:spacing w:after="0" w:line="240" w:lineRule="auto"/>
    </w:p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5D1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  <w:shd w:val="clear" w:color="auto" w:fill="FDE5D1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</w:tcPr>
    </w:tblStylePr>
  </w:style>
  <w:style w:type="table" w:styleId="55">
    <w:name w:val="Medium Shading 1"/>
    <w:basedOn w:val="32"/>
    <w:qFormat/>
    <w:uiPriority w:val="63"/>
    <w:pPr>
      <w:spacing w:after="0" w:line="240" w:lineRule="auto"/>
    </w:pPr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3F3F3F" w:themeColor="text1" w:themeTint="BF" w:sz="8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3F3F3F" w:themeColor="text1" w:themeTint="BF" w:sz="6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FBF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FBFBF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6">
    <w:name w:val="Medium Shading 1 Accent 1"/>
    <w:basedOn w:val="32"/>
    <w:qFormat/>
    <w:uiPriority w:val="63"/>
    <w:pPr>
      <w:spacing w:after="0" w:line="240" w:lineRule="auto"/>
    </w:pPr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7">
    <w:name w:val="Medium Shading 1 Accent 2"/>
    <w:basedOn w:val="32"/>
    <w:qFormat/>
    <w:uiPriority w:val="63"/>
    <w:pPr>
      <w:spacing w:after="0" w:line="240" w:lineRule="auto"/>
    </w:pPr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3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3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8">
    <w:name w:val="Medium Shading 1 Accent 3"/>
    <w:basedOn w:val="32"/>
    <w:qFormat/>
    <w:uiPriority w:val="63"/>
    <w:pPr>
      <w:spacing w:after="0" w:line="240" w:lineRule="auto"/>
    </w:pPr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B4CC82" w:themeColor="accent3" w:themeTint="BF" w:sz="8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4CC82" w:themeColor="accent3" w:themeTint="BF" w:sz="6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9">
    <w:name w:val="Medium Shading 1 Accent 4"/>
    <w:basedOn w:val="32"/>
    <w:qFormat/>
    <w:uiPriority w:val="63"/>
    <w:pPr>
      <w:spacing w:after="0" w:line="240" w:lineRule="auto"/>
    </w:pPr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0">
    <w:name w:val="Medium Shading 1 Accent 5"/>
    <w:basedOn w:val="32"/>
    <w:qFormat/>
    <w:uiPriority w:val="63"/>
    <w:pPr>
      <w:spacing w:after="0" w:line="240" w:lineRule="auto"/>
    </w:pPr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0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0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1">
    <w:name w:val="Medium Shading 1 Accent 6"/>
    <w:basedOn w:val="32"/>
    <w:qFormat/>
    <w:uiPriority w:val="63"/>
    <w:pPr>
      <w:spacing w:after="0" w:line="240" w:lineRule="auto"/>
    </w:pPr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5D1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5D1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2">
    <w:name w:val="Medium Shading 2"/>
    <w:basedOn w:val="32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3">
    <w:name w:val="Medium Shading 2 Accent 1"/>
    <w:basedOn w:val="32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4">
    <w:name w:val="Medium Shading 2 Accent 2"/>
    <w:basedOn w:val="32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5">
    <w:name w:val="Medium Shading 2 Accent 3"/>
    <w:basedOn w:val="32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6">
    <w:name w:val="Medium Shading 2 Accent 4"/>
    <w:basedOn w:val="32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7">
    <w:name w:val="Medium Shading 2 Accent 5"/>
    <w:basedOn w:val="32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8">
    <w:name w:val="Medium Shading 2 Accent 6"/>
    <w:basedOn w:val="32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9">
    <w:name w:val="Medium List 1"/>
    <w:basedOn w:val="32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bottom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BFBFBF" w:themeFill="text1" w:themeFillTint="3F"/>
      </w:tcPr>
    </w:tblStylePr>
    <w:tblStylePr w:type="band1Horz">
      <w:tblPr/>
      <w:tcPr>
        <w:shd w:val="clear" w:color="auto" w:fill="BFBFBF" w:themeFill="text1" w:themeFillTint="3F"/>
      </w:tcPr>
    </w:tblStylePr>
  </w:style>
  <w:style w:type="table" w:styleId="70">
    <w:name w:val="Medium List 1 Accent 1"/>
    <w:basedOn w:val="32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bottom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71">
    <w:name w:val="Medium List 1 Accent 2"/>
    <w:basedOn w:val="32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bottom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3" w:themeFill="accent2" w:themeFillTint="3F"/>
      </w:tcPr>
    </w:tblStylePr>
    <w:tblStylePr w:type="band1Horz">
      <w:tblPr/>
      <w:tcPr>
        <w:shd w:val="clear" w:color="auto" w:fill="EFD3D3" w:themeFill="accent2" w:themeFillTint="3F"/>
      </w:tcPr>
    </w:tblStylePr>
  </w:style>
  <w:style w:type="table" w:styleId="72">
    <w:name w:val="Medium List 1 Accent 3"/>
    <w:basedOn w:val="32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bottom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73">
    <w:name w:val="Medium List 1 Accent 4"/>
    <w:basedOn w:val="32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bottom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74">
    <w:name w:val="Medium List 1 Accent 5"/>
    <w:basedOn w:val="32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bottom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0" w:themeFill="accent5" w:themeFillTint="3F"/>
      </w:tcPr>
    </w:tblStylePr>
    <w:tblStylePr w:type="band1Horz">
      <w:tblPr/>
      <w:tcPr>
        <w:shd w:val="clear" w:color="auto" w:fill="D2EAF0" w:themeFill="accent5" w:themeFillTint="3F"/>
      </w:tcPr>
    </w:tblStylePr>
  </w:style>
  <w:style w:type="table" w:styleId="75">
    <w:name w:val="Medium List 1 Accent 6"/>
    <w:basedOn w:val="32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bottom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5D1" w:themeFill="accent6" w:themeFillTint="3F"/>
      </w:tcPr>
    </w:tblStylePr>
    <w:tblStylePr w:type="band1Horz">
      <w:tblPr/>
      <w:tcPr>
        <w:shd w:val="clear" w:color="auto" w:fill="FDE5D1" w:themeFill="accent6" w:themeFillTint="3F"/>
      </w:tcPr>
    </w:tblStylePr>
  </w:style>
  <w:style w:type="table" w:styleId="76">
    <w:name w:val="Medium List 2"/>
    <w:basedOn w:val="32"/>
    <w:qFormat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FBFBF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7">
    <w:name w:val="Medium List 2 Accent 1"/>
    <w:basedOn w:val="32"/>
    <w:qFormat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8">
    <w:name w:val="Medium List 2 Accent 2"/>
    <w:basedOn w:val="32"/>
    <w:qFormat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3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9">
    <w:name w:val="Medium List 2 Accent 3"/>
    <w:basedOn w:val="32"/>
    <w:qFormat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0">
    <w:name w:val="Medium List 2 Accent 4"/>
    <w:basedOn w:val="32"/>
    <w:qFormat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1">
    <w:name w:val="Medium List 2 Accent 5"/>
    <w:basedOn w:val="32"/>
    <w:qFormat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0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2">
    <w:name w:val="Medium List 2 Accent 6"/>
    <w:basedOn w:val="32"/>
    <w:qFormat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5D1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3">
    <w:name w:val="Medium Grid 1"/>
    <w:basedOn w:val="32"/>
    <w:qFormat/>
    <w:uiPriority w:val="67"/>
    <w:pPr>
      <w:spacing w:after="0" w:line="240" w:lineRule="auto"/>
    </w:pPr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  <w:insideV w:val="single" w:color="3F3F3F" w:themeColor="tex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3F3F3F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shd w:val="clear" w:color="auto" w:fill="7F7F7F" w:themeFill="text1" w:themeFillTint="7F"/>
      </w:tcPr>
    </w:tblStylePr>
  </w:style>
  <w:style w:type="table" w:styleId="84">
    <w:name w:val="Medium Grid 1 Accent 1"/>
    <w:basedOn w:val="32"/>
    <w:qFormat/>
    <w:uiPriority w:val="67"/>
    <w:pPr>
      <w:spacing w:after="0" w:line="240" w:lineRule="auto"/>
    </w:pPr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shd w:val="clear" w:color="auto" w:fill="A7C0DE" w:themeFill="accent1" w:themeFillTint="7F"/>
      </w:tcPr>
    </w:tblStylePr>
  </w:style>
  <w:style w:type="table" w:styleId="85">
    <w:name w:val="Medium Grid 1 Accent 2"/>
    <w:basedOn w:val="32"/>
    <w:qFormat/>
    <w:uiPriority w:val="67"/>
    <w:pPr>
      <w:spacing w:after="0" w:line="240" w:lineRule="auto"/>
    </w:pPr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86">
    <w:name w:val="Medium Grid 1 Accent 3"/>
    <w:basedOn w:val="32"/>
    <w:qFormat/>
    <w:uiPriority w:val="67"/>
    <w:pPr>
      <w:spacing w:after="0" w:line="240" w:lineRule="auto"/>
    </w:pPr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  <w:insideV w:val="single" w:color="B4CC82" w:themeColor="accent3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4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87">
    <w:name w:val="Medium Grid 1 Accent 4"/>
    <w:basedOn w:val="32"/>
    <w:qFormat/>
    <w:uiPriority w:val="67"/>
    <w:pPr>
      <w:spacing w:after="0" w:line="240" w:lineRule="auto"/>
    </w:pPr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88">
    <w:name w:val="Medium Grid 1 Accent 5"/>
    <w:basedOn w:val="32"/>
    <w:qFormat/>
    <w:uiPriority w:val="67"/>
    <w:pPr>
      <w:spacing w:after="0" w:line="240" w:lineRule="auto"/>
    </w:pPr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89">
    <w:name w:val="Medium Grid 1 Accent 6"/>
    <w:basedOn w:val="32"/>
    <w:qFormat/>
    <w:uiPriority w:val="67"/>
    <w:pPr>
      <w:spacing w:after="0" w:line="240" w:lineRule="auto"/>
    </w:pPr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90">
    <w:name w:val="Medium Grid 2"/>
    <w:basedOn w:val="32"/>
    <w:qFormat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5E5E5" w:themeFill="tex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7F7F7F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1">
    <w:name w:val="Medium Grid 2 Accent 1"/>
    <w:basedOn w:val="32"/>
    <w:qFormat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7C0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2">
    <w:name w:val="Medium Grid 2 Accent 2"/>
    <w:basedOn w:val="32"/>
    <w:qFormat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3">
    <w:name w:val="Medium Grid 2 Accent 3"/>
    <w:basedOn w:val="32"/>
    <w:qFormat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4">
    <w:name w:val="Medium Grid 2 Accent 4"/>
    <w:basedOn w:val="32"/>
    <w:qFormat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2EFF5" w:themeFill="accent4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5">
    <w:name w:val="Medium Grid 2 Accent 5"/>
    <w:basedOn w:val="32"/>
    <w:qFormat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6">
    <w:name w:val="Medium Grid 2 Accent 6"/>
    <w:basedOn w:val="32"/>
    <w:qFormat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7">
    <w:name w:val="Medium Grid 3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7F7F7F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7F7F7F" w:themeFill="text1" w:themeFillTint="7F"/>
      </w:tcPr>
    </w:tblStylePr>
  </w:style>
  <w:style w:type="table" w:styleId="98">
    <w:name w:val="Medium Grid 3 Accent 1"/>
    <w:basedOn w:val="32"/>
    <w:qFormat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C0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7C0DE" w:themeFill="accent1" w:themeFillTint="7F"/>
      </w:tcPr>
    </w:tblStylePr>
  </w:style>
  <w:style w:type="table" w:styleId="99">
    <w:name w:val="Medium Grid 3 Accent 2"/>
    <w:basedOn w:val="32"/>
    <w:qFormat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DFA7A6" w:themeFill="accent2" w:themeFillTint="7F"/>
      </w:tcPr>
    </w:tblStylePr>
  </w:style>
  <w:style w:type="table" w:styleId="100">
    <w:name w:val="Medium Grid 3 Accent 3"/>
    <w:basedOn w:val="32"/>
    <w:qFormat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CDDDAC" w:themeFill="accent3" w:themeFillTint="7F"/>
      </w:tcPr>
    </w:tblStylePr>
  </w:style>
  <w:style w:type="table" w:styleId="101">
    <w:name w:val="Medium Grid 3 Accent 4"/>
    <w:basedOn w:val="32"/>
    <w:qFormat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BFB1D0" w:themeFill="accent4" w:themeFillTint="7F"/>
      </w:tcPr>
    </w:tblStylePr>
  </w:style>
  <w:style w:type="table" w:styleId="102">
    <w:name w:val="Medium Grid 3 Accent 5"/>
    <w:basedOn w:val="32"/>
    <w:qFormat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5D5E2" w:themeFill="accent5" w:themeFillTint="7F"/>
      </w:tcPr>
    </w:tblStylePr>
  </w:style>
  <w:style w:type="table" w:styleId="103">
    <w:name w:val="Medium Grid 3 Accent 6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FBCAA2" w:themeFill="accent6" w:themeFillTint="7F"/>
      </w:tcPr>
    </w:tblStylePr>
  </w:style>
  <w:style w:type="table" w:styleId="104">
    <w:name w:val="Dark List"/>
    <w:basedOn w:val="32"/>
    <w:qFormat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105">
    <w:name w:val="Dark List Accent 1"/>
    <w:basedOn w:val="32"/>
    <w:qFormat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1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60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</w:style>
  <w:style w:type="table" w:styleId="106">
    <w:name w:val="Dark List Accent 2"/>
    <w:basedOn w:val="32"/>
    <w:qFormat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7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</w:style>
  <w:style w:type="table" w:styleId="107">
    <w:name w:val="Dark List Accent 3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7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108">
    <w:name w:val="Dark List Accent 4"/>
    <w:basedOn w:val="32"/>
    <w:qFormat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0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109">
    <w:name w:val="Dark List Accent 5"/>
    <w:basedOn w:val="32"/>
    <w:qFormat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110">
    <w:name w:val="Dark List Accent 6"/>
    <w:basedOn w:val="32"/>
    <w:qFormat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9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</w:style>
  <w:style w:type="table" w:styleId="111">
    <w:name w:val="Colorful Shading"/>
    <w:basedOn w:val="32"/>
    <w:qFormat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E5E5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7F7F7F" w:themeFill="tex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2">
    <w:name w:val="Colorful Shading Accent 1"/>
    <w:basedOn w:val="32"/>
    <w:qFormat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2B4D74" w:themeFill="accen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B4D74" w:themeFill="accen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B4D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C0DE" w:themeFill="accen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3">
    <w:name w:val="Colorful Shading Accent 2"/>
    <w:basedOn w:val="32"/>
    <w:qFormat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4">
    <w:name w:val="Colorful Shading Accent 3"/>
    <w:basedOn w:val="32"/>
    <w:qFormat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15">
    <w:name w:val="Colorful Shading Accent 4"/>
    <w:basedOn w:val="32"/>
    <w:qFormat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5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4C3A62" w:themeFill="accent4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4C3A62" w:themeFill="accent4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A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6">
    <w:name w:val="Colorful Shading Accent 5"/>
    <w:basedOn w:val="32"/>
    <w:qFormat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7">
    <w:name w:val="Colorful Shading Accent 6"/>
    <w:basedOn w:val="32"/>
    <w:qFormat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B65607" w:themeFill="accent6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B65607" w:themeFill="accent6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7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8">
    <w:name w:val="Colorful List"/>
    <w:basedOn w:val="32"/>
    <w:qFormat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E5E5" w:themeFill="tex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119">
    <w:name w:val="Colorful List Accent 1"/>
    <w:basedOn w:val="32"/>
    <w:qFormat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120">
    <w:name w:val="Colorful List Accent 2"/>
    <w:basedOn w:val="32"/>
    <w:qFormat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121">
    <w:name w:val="Colorful List Accent 3"/>
    <w:basedOn w:val="32"/>
    <w:qFormat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F83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122">
    <w:name w:val="Colorful List Accent 4"/>
    <w:basedOn w:val="32"/>
    <w:qFormat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5" w:themeFill="accent4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D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123">
    <w:name w:val="Colorful List Accent 5"/>
    <w:basedOn w:val="32"/>
    <w:qFormat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F3730A" w:themeFill="accent6" w:themeFillShade="CC"/>
      </w:tcPr>
    </w:tblStylePr>
    <w:tblStylePr w:type="lastRow">
      <w:rPr>
        <w:b/>
        <w:bCs/>
        <w:color w:val="F3740B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124">
    <w:name w:val="Colorful List Accent 6"/>
    <w:basedOn w:val="32"/>
    <w:qFormat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58EA6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125">
    <w:name w:val="Colorful Grid"/>
    <w:basedOn w:val="32"/>
    <w:qFormat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shd w:val="clear" w:color="auto" w:fill="7F7F7F" w:themeFill="text1" w:themeFillTint="7F"/>
      </w:tcPr>
    </w:tblStylePr>
  </w:style>
  <w:style w:type="table" w:styleId="126">
    <w:name w:val="Colorful Grid Accent 1"/>
    <w:basedOn w:val="32"/>
    <w:qFormat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66091" w:themeFill="accen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66091" w:themeFill="accent1" w:themeFillShade="BF"/>
      </w:tc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shd w:val="clear" w:color="auto" w:fill="A7C0DE" w:themeFill="accent1" w:themeFillTint="7F"/>
      </w:tcPr>
    </w:tblStylePr>
  </w:style>
  <w:style w:type="table" w:styleId="127">
    <w:name w:val="Colorful Grid Accent 2"/>
    <w:basedOn w:val="32"/>
    <w:qFormat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43734" w:themeFill="accent2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437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28">
    <w:name w:val="Colorful Grid Accent 3"/>
    <w:basedOn w:val="32"/>
    <w:qFormat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29">
    <w:name w:val="Colorful Grid Accent 4"/>
    <w:basedOn w:val="32"/>
    <w:qFormat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30">
    <w:name w:val="Colorful Grid Accent 5"/>
    <w:basedOn w:val="32"/>
    <w:qFormat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31">
    <w:name w:val="Colorful Grid Accent 6"/>
    <w:basedOn w:val="32"/>
    <w:qFormat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E36C09" w:themeFill="accent6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E36C09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133">
    <w:name w:val="Strong"/>
    <w:basedOn w:val="132"/>
    <w:qFormat/>
    <w:uiPriority w:val="22"/>
    <w:rPr>
      <w:b/>
      <w:bCs/>
    </w:rPr>
  </w:style>
  <w:style w:type="character" w:styleId="134">
    <w:name w:val="Emphasis"/>
    <w:basedOn w:val="132"/>
    <w:qFormat/>
    <w:uiPriority w:val="20"/>
    <w:rPr>
      <w:i/>
      <w:iCs/>
    </w:rPr>
  </w:style>
  <w:style w:type="character" w:customStyle="1" w:styleId="135">
    <w:name w:val="Header Char"/>
    <w:basedOn w:val="132"/>
    <w:link w:val="25"/>
    <w:qFormat/>
    <w:uiPriority w:val="99"/>
  </w:style>
  <w:style w:type="character" w:customStyle="1" w:styleId="136">
    <w:name w:val="Footer Char"/>
    <w:basedOn w:val="132"/>
    <w:link w:val="24"/>
    <w:qFormat/>
    <w:uiPriority w:val="99"/>
  </w:style>
  <w:style w:type="paragraph" w:styleId="137">
    <w:name w:val="No Spacing"/>
    <w:qFormat/>
    <w:uiPriority w:val="1"/>
    <w:pPr>
      <w:spacing w:after="0" w:line="240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character" w:customStyle="1" w:styleId="138">
    <w:name w:val="Heading 1 Char"/>
    <w:basedOn w:val="132"/>
    <w:link w:val="3"/>
    <w:qFormat/>
    <w:uiPriority w:val="9"/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character" w:customStyle="1" w:styleId="139">
    <w:name w:val="Heading 2 Char"/>
    <w:basedOn w:val="132"/>
    <w:link w:val="4"/>
    <w:qFormat/>
    <w:uiPriority w:val="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character" w:customStyle="1" w:styleId="140">
    <w:name w:val="Heading 3 Char"/>
    <w:basedOn w:val="132"/>
    <w:link w:val="5"/>
    <w:qFormat/>
    <w:uiPriority w:val="9"/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41">
    <w:name w:val="Title Char"/>
    <w:basedOn w:val="132"/>
    <w:link w:val="31"/>
    <w:qFormat/>
    <w:uiPriority w:val="10"/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character" w:customStyle="1" w:styleId="142">
    <w:name w:val="Subtitle Char"/>
    <w:basedOn w:val="132"/>
    <w:link w:val="26"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paragraph" w:styleId="143">
    <w:name w:val="List Paragraph"/>
    <w:basedOn w:val="1"/>
    <w:qFormat/>
    <w:uiPriority w:val="34"/>
    <w:pPr>
      <w:ind w:left="720"/>
      <w:contextualSpacing/>
    </w:pPr>
  </w:style>
  <w:style w:type="character" w:customStyle="1" w:styleId="144">
    <w:name w:val="Body Text Char"/>
    <w:basedOn w:val="132"/>
    <w:link w:val="19"/>
    <w:qFormat/>
    <w:uiPriority w:val="99"/>
  </w:style>
  <w:style w:type="character" w:customStyle="1" w:styleId="145">
    <w:name w:val="Body Text 2 Char"/>
    <w:basedOn w:val="132"/>
    <w:link w:val="28"/>
    <w:qFormat/>
    <w:uiPriority w:val="99"/>
  </w:style>
  <w:style w:type="character" w:customStyle="1" w:styleId="146">
    <w:name w:val="Body Text 3 Char"/>
    <w:basedOn w:val="132"/>
    <w:link w:val="17"/>
    <w:qFormat/>
    <w:uiPriority w:val="99"/>
    <w:rPr>
      <w:sz w:val="16"/>
      <w:szCs w:val="16"/>
    </w:rPr>
  </w:style>
  <w:style w:type="character" w:customStyle="1" w:styleId="147">
    <w:name w:val="Macro Text Char"/>
    <w:basedOn w:val="132"/>
    <w:link w:val="2"/>
    <w:qFormat/>
    <w:uiPriority w:val="99"/>
    <w:rPr>
      <w:rFonts w:ascii="Courier" w:hAnsi="Courier"/>
      <w:sz w:val="20"/>
      <w:szCs w:val="20"/>
    </w:rPr>
  </w:style>
  <w:style w:type="paragraph" w:styleId="148">
    <w:name w:val="Quote"/>
    <w:basedOn w:val="1"/>
    <w:next w:val="1"/>
    <w:link w:val="149"/>
    <w:qFormat/>
    <w:uiPriority w:val="29"/>
    <w:rPr>
      <w:i/>
      <w:iCs/>
      <w:color w:val="000000" w:themeColor="text1"/>
      <w14:textFill>
        <w14:solidFill>
          <w14:schemeClr w14:val="tx1"/>
        </w14:solidFill>
      </w14:textFill>
    </w:rPr>
  </w:style>
  <w:style w:type="character" w:customStyle="1" w:styleId="149">
    <w:name w:val="Quote Char"/>
    <w:basedOn w:val="132"/>
    <w:link w:val="148"/>
    <w:qFormat/>
    <w:uiPriority w:val="29"/>
    <w:rPr>
      <w:i/>
      <w:iCs/>
      <w:color w:val="000000" w:themeColor="text1"/>
      <w14:textFill>
        <w14:solidFill>
          <w14:schemeClr w14:val="tx1"/>
        </w14:solidFill>
      </w14:textFill>
    </w:rPr>
  </w:style>
  <w:style w:type="character" w:customStyle="1" w:styleId="150">
    <w:name w:val="Heading 4 Char"/>
    <w:basedOn w:val="132"/>
    <w:link w:val="6"/>
    <w:semiHidden/>
    <w:qFormat/>
    <w:uiPriority w:val="9"/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1">
    <w:name w:val="Heading 5 Char"/>
    <w:basedOn w:val="132"/>
    <w:link w:val="7"/>
    <w:semiHidden/>
    <w:qFormat/>
    <w:uiPriority w:val="9"/>
    <w:rPr>
      <w:rFonts w:asciiTheme="majorHAnsi" w:hAnsiTheme="majorHAnsi" w:eastAsiaTheme="majorEastAsia" w:cstheme="majorBidi"/>
      <w:color w:val="254061" w:themeColor="accent1" w:themeShade="80"/>
    </w:rPr>
  </w:style>
  <w:style w:type="character" w:customStyle="1" w:styleId="152">
    <w:name w:val="Heading 6 Char"/>
    <w:basedOn w:val="132"/>
    <w:link w:val="8"/>
    <w:semiHidden/>
    <w:qFormat/>
    <w:uiPriority w:val="9"/>
    <w:rPr>
      <w:rFonts w:asciiTheme="majorHAnsi" w:hAnsiTheme="majorHAnsi" w:eastAsiaTheme="majorEastAsia" w:cstheme="majorBidi"/>
      <w:i/>
      <w:iCs/>
      <w:color w:val="254061" w:themeColor="accent1" w:themeShade="80"/>
    </w:rPr>
  </w:style>
  <w:style w:type="character" w:customStyle="1" w:styleId="153">
    <w:name w:val="Heading 7 Char"/>
    <w:basedOn w:val="132"/>
    <w:link w:val="9"/>
    <w:semiHidden/>
    <w:qFormat/>
    <w:uiPriority w:val="9"/>
    <w:rPr>
      <w:rFonts w:asciiTheme="majorHAnsi" w:hAnsiTheme="majorHAnsi" w:eastAsiaTheme="majorEastAsia" w:cstheme="maj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4">
    <w:name w:val="Heading 8 Char"/>
    <w:basedOn w:val="132"/>
    <w:link w:val="10"/>
    <w:semiHidden/>
    <w:qFormat/>
    <w:uiPriority w:val="9"/>
    <w:rPr>
      <w:rFonts w:asciiTheme="majorHAnsi" w:hAnsiTheme="majorHAnsi" w:eastAsiaTheme="majorEastAsia" w:cstheme="majorBidi"/>
      <w:color w:val="4F81BD" w:themeColor="accent1"/>
      <w:sz w:val="20"/>
      <w:szCs w:val="20"/>
      <w14:textFill>
        <w14:solidFill>
          <w14:schemeClr w14:val="accent1"/>
        </w14:solidFill>
      </w14:textFill>
    </w:rPr>
  </w:style>
  <w:style w:type="character" w:customStyle="1" w:styleId="155">
    <w:name w:val="Heading 9 Char"/>
    <w:basedOn w:val="132"/>
    <w:link w:val="11"/>
    <w:semiHidden/>
    <w:qFormat/>
    <w:uiPriority w:val="9"/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156">
    <w:name w:val="Intense Quote"/>
    <w:basedOn w:val="1"/>
    <w:next w:val="1"/>
    <w:link w:val="157"/>
    <w:qFormat/>
    <w:uiPriority w:val="30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7">
    <w:name w:val="Intense Quote Char"/>
    <w:basedOn w:val="132"/>
    <w:link w:val="156"/>
    <w:qFormat/>
    <w:uiPriority w:val="30"/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8">
    <w:name w:val="Subtle Emphasis"/>
    <w:basedOn w:val="132"/>
    <w:qFormat/>
    <w:uiPriority w:val="19"/>
    <w:rPr>
      <w:i/>
      <w:iCs/>
      <w:color w:val="808080" w:themeColor="text1" w:themeTint="80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character" w:customStyle="1" w:styleId="159">
    <w:name w:val="Intense Emphasis"/>
    <w:basedOn w:val="132"/>
    <w:qFormat/>
    <w:uiPriority w:val="21"/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60">
    <w:name w:val="Subtle Reference"/>
    <w:basedOn w:val="132"/>
    <w:qFormat/>
    <w:uiPriority w:val="31"/>
    <w:rPr>
      <w:smallCaps/>
      <w:color w:val="C0504D" w:themeColor="accent2"/>
      <w:u w:val="single"/>
      <w14:textFill>
        <w14:solidFill>
          <w14:schemeClr w14:val="accent2"/>
        </w14:solidFill>
      </w14:textFill>
    </w:rPr>
  </w:style>
  <w:style w:type="character" w:customStyle="1" w:styleId="161">
    <w:name w:val="Intense Reference"/>
    <w:basedOn w:val="132"/>
    <w:qFormat/>
    <w:uiPriority w:val="32"/>
    <w:rPr>
      <w:b/>
      <w:bCs/>
      <w:smallCaps/>
      <w:color w:val="C0504D" w:themeColor="accent2"/>
      <w:spacing w:val="5"/>
      <w:u w:val="single"/>
      <w14:textFill>
        <w14:solidFill>
          <w14:schemeClr w14:val="accent2"/>
        </w14:solidFill>
      </w14:textFill>
    </w:rPr>
  </w:style>
  <w:style w:type="character" w:customStyle="1" w:styleId="162">
    <w:name w:val="Book Title"/>
    <w:basedOn w:val="132"/>
    <w:qFormat/>
    <w:uiPriority w:val="33"/>
    <w:rPr>
      <w:b/>
      <w:bCs/>
      <w:smallCaps/>
      <w:spacing w:val="5"/>
    </w:rPr>
  </w:style>
  <w:style w:type="paragraph" w:customStyle="1" w:styleId="163">
    <w:name w:val="TOC Heading"/>
    <w:basedOn w:val="3"/>
    <w:next w:val="1"/>
    <w:semiHidden/>
    <w:unhideWhenUsed/>
    <w:qFormat/>
    <w:uiPriority w:val="39"/>
    <w:pPr>
      <w:outlineLvl w:val="9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tyleName="APA" SelectedStyle="/APA.XSL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F278816-EC6F-A645-907D-7F25AECB1D4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2498</Words>
  <Characters>2512</Characters>
  <Lines>0</Lines>
  <Paragraphs>0</Paragraphs>
  <TotalTime>0</TotalTime>
  <ScaleCrop>false</ScaleCrop>
  <LinksUpToDate>false</LinksUpToDate>
  <CharactersWithSpaces>2514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2013-12-24T07:15:00Z</dcterms:created>
  <dc:creator>python-docx</dc:creator>
  <dc:description>generated by python-docx</dc:description>
  <cp:lastModifiedBy>韩书文</cp:lastModifiedBy>
  <dcterms:modified xsi:type="dcterms:W3CDTF">2026-03-11T01:07:59Z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69DA2EED73EE4BF1871616CF4301DCF3_13</vt:lpwstr>
  </property>
  <property fmtid="{D5CDD505-2E9C-101B-9397-08002B2CF9AE}" pid="4" name="KSOTemplateDocerSaveRecord">
    <vt:lpwstr>eyJoZGlkIjoiN2RlZDg1NTJkZDM2ZDlkN2YzMjRjNTc2YTY5ZTliNTAiLCJ1c2VySWQiOiI2NjAyNTgwMzAifQ==</vt:lpwstr>
  </property>
</Properties>
</file>